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0891" w:type="dxa"/>
        <w:tblInd w:w="-1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78"/>
        <w:gridCol w:w="9437"/>
        <w:gridCol w:w="376"/>
      </w:tblGrid>
      <w:tr w:rsidR="00C457CD" w:rsidRPr="00C457CD" w14:paraId="6BDE72C9" w14:textId="77777777" w:rsidTr="001E3C7A">
        <w:trPr>
          <w:gridBefore w:val="1"/>
          <w:gridAfter w:val="1"/>
          <w:wBefore w:w="1078" w:type="dxa"/>
          <w:wAfter w:w="376" w:type="dxa"/>
          <w:trHeight w:hRule="exact" w:val="595"/>
        </w:trPr>
        <w:tc>
          <w:tcPr>
            <w:tcW w:w="9437" w:type="dxa"/>
          </w:tcPr>
          <w:p w14:paraId="0B6990A3" w14:textId="77777777" w:rsidR="00C457CD" w:rsidRPr="00C457CD" w:rsidRDefault="00C457CD" w:rsidP="007E34DB"/>
        </w:tc>
      </w:tr>
      <w:tr w:rsidR="00C457CD" w:rsidRPr="00C457CD" w14:paraId="43D13C7A" w14:textId="77777777" w:rsidTr="001E3C7A">
        <w:trPr>
          <w:gridBefore w:val="1"/>
          <w:gridAfter w:val="1"/>
          <w:wBefore w:w="1078" w:type="dxa"/>
          <w:wAfter w:w="376" w:type="dxa"/>
          <w:trHeight w:hRule="exact" w:val="3232"/>
        </w:trPr>
        <w:tc>
          <w:tcPr>
            <w:tcW w:w="9437" w:type="dxa"/>
          </w:tcPr>
          <w:p w14:paraId="597049EF" w14:textId="6992C46D" w:rsidR="00C457CD" w:rsidRPr="006E089F" w:rsidRDefault="007E34DB" w:rsidP="00FD41D9">
            <w:pPr>
              <w:pStyle w:val="RapportTitel"/>
              <w:rPr>
                <w:sz w:val="52"/>
                <w:szCs w:val="52"/>
              </w:rPr>
            </w:pPr>
            <w:r w:rsidRPr="00B75A9D">
              <w:rPr>
                <w:sz w:val="52"/>
                <w:szCs w:val="52"/>
              </w:rPr>
              <w:t xml:space="preserve">Raamovereenkomst </w:t>
            </w:r>
            <w:r w:rsidR="00FD41D9" w:rsidRPr="006E089F">
              <w:rPr>
                <w:sz w:val="44"/>
                <w:szCs w:val="44"/>
              </w:rPr>
              <w:t>Maaiwerkzaamheden IJmeer</w:t>
            </w:r>
            <w:r w:rsidR="00B26B68" w:rsidRPr="006E089F">
              <w:rPr>
                <w:sz w:val="44"/>
                <w:szCs w:val="44"/>
              </w:rPr>
              <w:t xml:space="preserve"> en</w:t>
            </w:r>
            <w:r w:rsidR="00FD41D9" w:rsidRPr="006E089F">
              <w:rPr>
                <w:sz w:val="44"/>
                <w:szCs w:val="44"/>
              </w:rPr>
              <w:t>-Markermeer</w:t>
            </w:r>
          </w:p>
        </w:tc>
      </w:tr>
      <w:tr w:rsidR="00C457CD" w:rsidRPr="00C457CD" w14:paraId="102236A8" w14:textId="77777777" w:rsidTr="00D52EE6">
        <w:trPr>
          <w:gridBefore w:val="1"/>
          <w:gridAfter w:val="1"/>
          <w:wBefore w:w="1078" w:type="dxa"/>
          <w:wAfter w:w="376" w:type="dxa"/>
          <w:trHeight w:hRule="exact" w:val="262"/>
        </w:trPr>
        <w:tc>
          <w:tcPr>
            <w:tcW w:w="9437" w:type="dxa"/>
          </w:tcPr>
          <w:p w14:paraId="4D09E851" w14:textId="77777777" w:rsidR="00C457CD" w:rsidRPr="00C457CD" w:rsidRDefault="00C457CD" w:rsidP="007E34DB">
            <w:pPr>
              <w:pStyle w:val="Auteur"/>
            </w:pPr>
          </w:p>
        </w:tc>
      </w:tr>
      <w:tr w:rsidR="00C457CD" w:rsidRPr="00C457CD" w14:paraId="4FF97A96" w14:textId="77777777" w:rsidTr="001E3C7A">
        <w:trPr>
          <w:gridBefore w:val="1"/>
          <w:gridAfter w:val="1"/>
          <w:wBefore w:w="1078" w:type="dxa"/>
          <w:wAfter w:w="376" w:type="dxa"/>
        </w:trPr>
        <w:tc>
          <w:tcPr>
            <w:tcW w:w="9437" w:type="dxa"/>
          </w:tcPr>
          <w:p w14:paraId="0B978C99" w14:textId="77777777" w:rsidR="00F85A94" w:rsidRPr="00F85A94" w:rsidRDefault="00F85A94" w:rsidP="00F85A94"/>
        </w:tc>
      </w:tr>
      <w:tr w:rsidR="001E3C7A" w:rsidRPr="00C457CD" w14:paraId="192F1FFB" w14:textId="77777777" w:rsidTr="007E34DB">
        <w:trPr>
          <w:gridBefore w:val="1"/>
          <w:gridAfter w:val="1"/>
          <w:wBefore w:w="1078" w:type="dxa"/>
          <w:wAfter w:w="376" w:type="dxa"/>
          <w:trHeight w:val="646"/>
        </w:trPr>
        <w:tc>
          <w:tcPr>
            <w:tcW w:w="9437" w:type="dxa"/>
          </w:tcPr>
          <w:p w14:paraId="30E09E64" w14:textId="780AA0F7" w:rsidR="00D52EE6" w:rsidRDefault="00CD3549" w:rsidP="00D52EE6">
            <w:pPr>
              <w:pStyle w:val="RapportDatum"/>
            </w:pPr>
            <w:r>
              <w:t>9</w:t>
            </w:r>
            <w:r w:rsidR="00B26B68">
              <w:t xml:space="preserve"> </w:t>
            </w:r>
            <w:r>
              <w:t>april</w:t>
            </w:r>
            <w:r w:rsidR="00B26B68">
              <w:t xml:space="preserve"> 2021</w:t>
            </w:r>
          </w:p>
          <w:p w14:paraId="34292A43" w14:textId="77777777" w:rsidR="00D52EE6" w:rsidRDefault="00D52EE6" w:rsidP="00D52EE6">
            <w:pPr>
              <w:spacing w:line="240" w:lineRule="auto"/>
              <w:rPr>
                <w:color w:val="FFFFFF" w:themeColor="background1"/>
                <w:szCs w:val="20"/>
              </w:rPr>
            </w:pPr>
          </w:p>
          <w:p w14:paraId="2A470E34" w14:textId="25535EB3" w:rsidR="00D52EE6" w:rsidRPr="00F85A94" w:rsidRDefault="00D52EE6" w:rsidP="00D52EE6">
            <w:pPr>
              <w:spacing w:line="240" w:lineRule="auto"/>
              <w:rPr>
                <w:color w:val="FFFFFF" w:themeColor="background1"/>
                <w:szCs w:val="20"/>
              </w:rPr>
            </w:pPr>
            <w:r w:rsidRPr="00F85A94">
              <w:rPr>
                <w:color w:val="FFFFFF" w:themeColor="background1"/>
                <w:szCs w:val="20"/>
              </w:rPr>
              <w:t xml:space="preserve">Versie: </w:t>
            </w:r>
            <w:r w:rsidR="00B26B68">
              <w:rPr>
                <w:color w:val="FFFFFF" w:themeColor="background1"/>
                <w:szCs w:val="20"/>
              </w:rPr>
              <w:t>0.1</w:t>
            </w:r>
            <w:r w:rsidRPr="00F85A94">
              <w:rPr>
                <w:color w:val="FFFFFF" w:themeColor="background1"/>
                <w:szCs w:val="20"/>
              </w:rPr>
              <w:t xml:space="preserve"> - </w:t>
            </w:r>
            <w:r w:rsidR="00B26B68">
              <w:rPr>
                <w:color w:val="FFFFFF" w:themeColor="background1"/>
                <w:szCs w:val="20"/>
              </w:rPr>
              <w:t>concept</w:t>
            </w:r>
          </w:p>
          <w:p w14:paraId="02F8ADC5" w14:textId="151001DF" w:rsidR="001E3C7A" w:rsidRPr="00C457CD" w:rsidRDefault="00D52EE6" w:rsidP="00D52EE6">
            <w:pPr>
              <w:pStyle w:val="RapportDatum"/>
              <w:spacing w:line="240" w:lineRule="auto"/>
            </w:pPr>
            <w:r w:rsidRPr="006E089F">
              <w:rPr>
                <w:sz w:val="20"/>
                <w:szCs w:val="20"/>
              </w:rPr>
              <w:t xml:space="preserve">Zaaknummer: </w:t>
            </w:r>
            <w:r w:rsidR="001C1C4D">
              <w:rPr>
                <w:sz w:val="20"/>
                <w:szCs w:val="20"/>
              </w:rPr>
              <w:t>1848162</w:t>
            </w:r>
          </w:p>
        </w:tc>
      </w:tr>
      <w:tr w:rsidR="001E3C7A" w:rsidRPr="00C457CD" w14:paraId="6626EBD3" w14:textId="77777777" w:rsidTr="0013332D">
        <w:trPr>
          <w:trHeight w:hRule="exact" w:val="6776"/>
        </w:trPr>
        <w:tc>
          <w:tcPr>
            <w:tcW w:w="10891" w:type="dxa"/>
            <w:gridSpan w:val="3"/>
          </w:tcPr>
          <w:p w14:paraId="3FEAA99E" w14:textId="77777777" w:rsidR="007E34DB" w:rsidRPr="002E2769" w:rsidRDefault="007E34DB" w:rsidP="007E34DB">
            <w:pPr>
              <w:pStyle w:val="Voettekst"/>
            </w:pPr>
          </w:p>
          <w:p w14:paraId="2879DD2E" w14:textId="77777777" w:rsidR="001E3C7A" w:rsidRPr="001E3C7A" w:rsidRDefault="001E3C7A" w:rsidP="007E34DB">
            <w:pPr>
              <w:pStyle w:val="RapportDatum"/>
            </w:pPr>
          </w:p>
        </w:tc>
      </w:tr>
    </w:tbl>
    <w:p w14:paraId="7E31EDBE" w14:textId="77777777" w:rsidR="00DA70E8" w:rsidRDefault="00DA70E8" w:rsidP="007E34DB"/>
    <w:p w14:paraId="5C7A8809" w14:textId="77777777" w:rsidR="00D52EE6" w:rsidRDefault="00D52EE6" w:rsidP="00D52EE6">
      <w:pPr>
        <w:pStyle w:val="Voettekst"/>
        <w:jc w:val="right"/>
        <w:rPr>
          <w:rFonts w:ascii="Rockwell" w:hAnsi="Rockwell"/>
          <w:i/>
          <w:color w:val="FFFFFF" w:themeColor="background1"/>
          <w:sz w:val="16"/>
          <w:szCs w:val="16"/>
        </w:rPr>
      </w:pPr>
    </w:p>
    <w:p w14:paraId="63C19E67" w14:textId="77777777" w:rsidR="00D52EE6" w:rsidRDefault="00D52EE6" w:rsidP="00D52EE6">
      <w:pPr>
        <w:pStyle w:val="Voettekst"/>
        <w:jc w:val="right"/>
        <w:rPr>
          <w:rFonts w:ascii="Rockwell" w:hAnsi="Rockwell"/>
          <w:i/>
          <w:color w:val="FFFFFF" w:themeColor="background1"/>
          <w:sz w:val="16"/>
          <w:szCs w:val="16"/>
        </w:rPr>
      </w:pPr>
    </w:p>
    <w:p w14:paraId="15E6CD28" w14:textId="77777777" w:rsidR="00D52EE6" w:rsidRDefault="00D52EE6" w:rsidP="00D52EE6">
      <w:pPr>
        <w:pStyle w:val="Voettekst"/>
        <w:jc w:val="right"/>
        <w:rPr>
          <w:rFonts w:ascii="Rockwell" w:hAnsi="Rockwell"/>
          <w:i/>
          <w:color w:val="FFFFFF" w:themeColor="background1"/>
          <w:sz w:val="16"/>
          <w:szCs w:val="16"/>
        </w:rPr>
      </w:pPr>
    </w:p>
    <w:p w14:paraId="5259350C" w14:textId="77777777" w:rsidR="00D52EE6" w:rsidRDefault="00D52EE6" w:rsidP="00D52EE6">
      <w:pPr>
        <w:pStyle w:val="Voettekst"/>
        <w:jc w:val="right"/>
        <w:rPr>
          <w:rFonts w:ascii="Rockwell" w:hAnsi="Rockwell"/>
          <w:i/>
          <w:color w:val="FFFFFF" w:themeColor="background1"/>
          <w:sz w:val="16"/>
          <w:szCs w:val="16"/>
        </w:rPr>
      </w:pPr>
    </w:p>
    <w:p w14:paraId="4354EC12" w14:textId="77777777" w:rsidR="00D52EE6" w:rsidRPr="00D52EE6" w:rsidRDefault="00D52EE6" w:rsidP="00D52EE6">
      <w:pPr>
        <w:pStyle w:val="Voettekst"/>
        <w:jc w:val="right"/>
        <w:rPr>
          <w:i/>
          <w:color w:val="FFFFFF" w:themeColor="background1"/>
        </w:rPr>
      </w:pPr>
      <w:r w:rsidRPr="00D52EE6">
        <w:rPr>
          <w:rFonts w:ascii="Rockwell" w:hAnsi="Rockwell"/>
          <w:i/>
          <w:color w:val="FFFFFF" w:themeColor="background1"/>
          <w:sz w:val="16"/>
          <w:szCs w:val="16"/>
        </w:rPr>
        <w:t>Versie 202003</w:t>
      </w:r>
    </w:p>
    <w:p w14:paraId="2BF138CB" w14:textId="77777777" w:rsidR="003D0C03" w:rsidRDefault="003D0C03" w:rsidP="007E34DB">
      <w:pPr>
        <w:sectPr w:rsidR="003D0C03" w:rsidSect="00637AA8">
          <w:headerReference w:type="even" r:id="rId8"/>
          <w:headerReference w:type="default" r:id="rId9"/>
          <w:footerReference w:type="even" r:id="rId10"/>
          <w:footerReference w:type="default" r:id="rId11"/>
          <w:headerReference w:type="first" r:id="rId12"/>
          <w:footerReference w:type="first" r:id="rId13"/>
          <w:pgSz w:w="11906" w:h="16838" w:code="9"/>
          <w:pgMar w:top="2353" w:right="1021" w:bottom="794" w:left="1588" w:header="709" w:footer="471" w:gutter="0"/>
          <w:cols w:space="708"/>
          <w:titlePg/>
          <w:docGrid w:linePitch="360"/>
        </w:sectPr>
      </w:pPr>
    </w:p>
    <w:p w14:paraId="601C9DCF" w14:textId="77777777" w:rsidR="005C7C8C" w:rsidRDefault="005C7C8C" w:rsidP="007E34DB"/>
    <w:p w14:paraId="44DEF4C7" w14:textId="77777777" w:rsidR="005C7C8C" w:rsidRDefault="005C7C8C" w:rsidP="007E34DB"/>
    <w:p w14:paraId="38614352" w14:textId="77777777" w:rsidR="005C7C8C" w:rsidRDefault="005C7C8C" w:rsidP="007E34DB"/>
    <w:p w14:paraId="06607024" w14:textId="77777777" w:rsidR="005C7C8C" w:rsidRDefault="005C7C8C" w:rsidP="007E34DB"/>
    <w:p w14:paraId="3CBAD644" w14:textId="77777777" w:rsidR="003D0C03" w:rsidRPr="00F85A94" w:rsidRDefault="003D0C03" w:rsidP="007E34DB">
      <w:pPr>
        <w:rPr>
          <w:b/>
          <w:bCs/>
          <w:sz w:val="24"/>
          <w:szCs w:val="24"/>
        </w:rPr>
      </w:pPr>
      <w:r w:rsidRPr="00F85A94">
        <w:rPr>
          <w:b/>
          <w:bCs/>
          <w:sz w:val="24"/>
          <w:szCs w:val="24"/>
        </w:rPr>
        <w:t>Inhoudsopgave</w:t>
      </w:r>
    </w:p>
    <w:p w14:paraId="03400B20" w14:textId="0C61D260" w:rsidR="00D8576F" w:rsidRDefault="00D52EE6">
      <w:pPr>
        <w:pStyle w:val="Inhopg1"/>
        <w:rPr>
          <w:rFonts w:asciiTheme="minorHAnsi" w:hAnsiTheme="minorHAnsi" w:cstheme="minorBidi"/>
          <w:b w:val="0"/>
          <w:noProof/>
          <w:sz w:val="22"/>
          <w:lang w:eastAsia="nl-NL"/>
        </w:rPr>
      </w:pPr>
      <w:r>
        <w:rPr>
          <w:b w:val="0"/>
        </w:rPr>
        <w:fldChar w:fldCharType="begin"/>
      </w:r>
      <w:r>
        <w:rPr>
          <w:b w:val="0"/>
        </w:rPr>
        <w:instrText xml:space="preserve"> TOC \o "1-3" \u </w:instrText>
      </w:r>
      <w:r>
        <w:rPr>
          <w:b w:val="0"/>
        </w:rPr>
        <w:fldChar w:fldCharType="separate"/>
      </w:r>
      <w:r w:rsidR="00D8576F">
        <w:rPr>
          <w:noProof/>
        </w:rPr>
        <w:t>Ondergetekenden</w:t>
      </w:r>
      <w:r w:rsidR="00D8576F">
        <w:rPr>
          <w:noProof/>
        </w:rPr>
        <w:tab/>
      </w:r>
      <w:r w:rsidR="00D8576F">
        <w:rPr>
          <w:noProof/>
        </w:rPr>
        <w:fldChar w:fldCharType="begin"/>
      </w:r>
      <w:r w:rsidR="00D8576F">
        <w:rPr>
          <w:noProof/>
        </w:rPr>
        <w:instrText xml:space="preserve"> PAGEREF _Toc68882401 \h </w:instrText>
      </w:r>
      <w:r w:rsidR="00D8576F">
        <w:rPr>
          <w:noProof/>
        </w:rPr>
      </w:r>
      <w:r w:rsidR="00D8576F">
        <w:rPr>
          <w:noProof/>
        </w:rPr>
        <w:fldChar w:fldCharType="separate"/>
      </w:r>
      <w:r w:rsidR="00D8576F">
        <w:rPr>
          <w:noProof/>
        </w:rPr>
        <w:t>3</w:t>
      </w:r>
      <w:r w:rsidR="00D8576F">
        <w:rPr>
          <w:noProof/>
        </w:rPr>
        <w:fldChar w:fldCharType="end"/>
      </w:r>
    </w:p>
    <w:p w14:paraId="4AF78EA9" w14:textId="7E36BCD7" w:rsidR="00D8576F" w:rsidRDefault="00D8576F">
      <w:pPr>
        <w:pStyle w:val="Inhopg3"/>
        <w:tabs>
          <w:tab w:val="right" w:leader="dot" w:pos="9287"/>
        </w:tabs>
        <w:rPr>
          <w:rFonts w:asciiTheme="minorHAnsi" w:hAnsiTheme="minorHAnsi" w:cstheme="minorBidi"/>
          <w:noProof/>
          <w:sz w:val="22"/>
          <w:lang w:eastAsia="nl-NL"/>
        </w:rPr>
      </w:pPr>
      <w:r>
        <w:rPr>
          <w:noProof/>
        </w:rPr>
        <w:t>De Gemeente</w:t>
      </w:r>
      <w:r>
        <w:rPr>
          <w:noProof/>
        </w:rPr>
        <w:tab/>
      </w:r>
      <w:r>
        <w:rPr>
          <w:noProof/>
        </w:rPr>
        <w:fldChar w:fldCharType="begin"/>
      </w:r>
      <w:r>
        <w:rPr>
          <w:noProof/>
        </w:rPr>
        <w:instrText xml:space="preserve"> PAGEREF _Toc68882402 \h </w:instrText>
      </w:r>
      <w:r>
        <w:rPr>
          <w:noProof/>
        </w:rPr>
      </w:r>
      <w:r>
        <w:rPr>
          <w:noProof/>
        </w:rPr>
        <w:fldChar w:fldCharType="separate"/>
      </w:r>
      <w:r>
        <w:rPr>
          <w:noProof/>
        </w:rPr>
        <w:t>3</w:t>
      </w:r>
      <w:r>
        <w:rPr>
          <w:noProof/>
        </w:rPr>
        <w:fldChar w:fldCharType="end"/>
      </w:r>
    </w:p>
    <w:p w14:paraId="1628C08B" w14:textId="1746A96D" w:rsidR="00D8576F" w:rsidRDefault="00D8576F">
      <w:pPr>
        <w:pStyle w:val="Inhopg3"/>
        <w:tabs>
          <w:tab w:val="right" w:leader="dot" w:pos="9287"/>
        </w:tabs>
        <w:rPr>
          <w:rFonts w:asciiTheme="minorHAnsi" w:hAnsiTheme="minorHAnsi" w:cstheme="minorBidi"/>
          <w:noProof/>
          <w:sz w:val="22"/>
          <w:lang w:eastAsia="nl-NL"/>
        </w:rPr>
      </w:pPr>
      <w:r>
        <w:rPr>
          <w:noProof/>
        </w:rPr>
        <w:t>Contractant</w:t>
      </w:r>
      <w:r>
        <w:rPr>
          <w:noProof/>
        </w:rPr>
        <w:tab/>
      </w:r>
      <w:r>
        <w:rPr>
          <w:noProof/>
        </w:rPr>
        <w:fldChar w:fldCharType="begin"/>
      </w:r>
      <w:r>
        <w:rPr>
          <w:noProof/>
        </w:rPr>
        <w:instrText xml:space="preserve"> PAGEREF _Toc68882403 \h </w:instrText>
      </w:r>
      <w:r>
        <w:rPr>
          <w:noProof/>
        </w:rPr>
      </w:r>
      <w:r>
        <w:rPr>
          <w:noProof/>
        </w:rPr>
        <w:fldChar w:fldCharType="separate"/>
      </w:r>
      <w:r>
        <w:rPr>
          <w:noProof/>
        </w:rPr>
        <w:t>3</w:t>
      </w:r>
      <w:r>
        <w:rPr>
          <w:noProof/>
        </w:rPr>
        <w:fldChar w:fldCharType="end"/>
      </w:r>
    </w:p>
    <w:p w14:paraId="346F4221" w14:textId="306C751D" w:rsidR="00D8576F" w:rsidRDefault="00D8576F">
      <w:pPr>
        <w:pStyle w:val="Inhopg1"/>
        <w:rPr>
          <w:rFonts w:asciiTheme="minorHAnsi" w:hAnsiTheme="minorHAnsi" w:cstheme="minorBidi"/>
          <w:b w:val="0"/>
          <w:noProof/>
          <w:sz w:val="22"/>
          <w:lang w:eastAsia="nl-NL"/>
        </w:rPr>
      </w:pPr>
      <w:r>
        <w:rPr>
          <w:noProof/>
        </w:rPr>
        <w:t>Overwegende dat</w:t>
      </w:r>
      <w:r>
        <w:rPr>
          <w:noProof/>
        </w:rPr>
        <w:tab/>
      </w:r>
      <w:r>
        <w:rPr>
          <w:noProof/>
        </w:rPr>
        <w:fldChar w:fldCharType="begin"/>
      </w:r>
      <w:r>
        <w:rPr>
          <w:noProof/>
        </w:rPr>
        <w:instrText xml:space="preserve"> PAGEREF _Toc68882404 \h </w:instrText>
      </w:r>
      <w:r>
        <w:rPr>
          <w:noProof/>
        </w:rPr>
      </w:r>
      <w:r>
        <w:rPr>
          <w:noProof/>
        </w:rPr>
        <w:fldChar w:fldCharType="separate"/>
      </w:r>
      <w:r>
        <w:rPr>
          <w:noProof/>
        </w:rPr>
        <w:t>3</w:t>
      </w:r>
      <w:r>
        <w:rPr>
          <w:noProof/>
        </w:rPr>
        <w:fldChar w:fldCharType="end"/>
      </w:r>
    </w:p>
    <w:p w14:paraId="2B48B738" w14:textId="2BEEDBC1" w:rsidR="00D8576F" w:rsidRDefault="00D8576F">
      <w:pPr>
        <w:pStyle w:val="Inhopg1"/>
        <w:rPr>
          <w:rFonts w:asciiTheme="minorHAnsi" w:hAnsiTheme="minorHAnsi" w:cstheme="minorBidi"/>
          <w:b w:val="0"/>
          <w:noProof/>
          <w:sz w:val="22"/>
          <w:lang w:eastAsia="nl-NL"/>
        </w:rPr>
      </w:pPr>
      <w:r>
        <w:rPr>
          <w:noProof/>
        </w:rPr>
        <w:t>Verklaren het volgende te zijn overeengekomen</w:t>
      </w:r>
      <w:r>
        <w:rPr>
          <w:noProof/>
        </w:rPr>
        <w:tab/>
      </w:r>
      <w:r>
        <w:rPr>
          <w:noProof/>
        </w:rPr>
        <w:fldChar w:fldCharType="begin"/>
      </w:r>
      <w:r>
        <w:rPr>
          <w:noProof/>
        </w:rPr>
        <w:instrText xml:space="preserve"> PAGEREF _Toc68882405 \h </w:instrText>
      </w:r>
      <w:r>
        <w:rPr>
          <w:noProof/>
        </w:rPr>
      </w:r>
      <w:r>
        <w:rPr>
          <w:noProof/>
        </w:rPr>
        <w:fldChar w:fldCharType="separate"/>
      </w:r>
      <w:r>
        <w:rPr>
          <w:noProof/>
        </w:rPr>
        <w:t>4</w:t>
      </w:r>
      <w:r>
        <w:rPr>
          <w:noProof/>
        </w:rPr>
        <w:fldChar w:fldCharType="end"/>
      </w:r>
    </w:p>
    <w:p w14:paraId="1FA9A0E9" w14:textId="65BA99FB" w:rsidR="00D8576F" w:rsidRDefault="00D8576F">
      <w:pPr>
        <w:pStyle w:val="Inhopg2"/>
        <w:rPr>
          <w:rFonts w:asciiTheme="minorHAnsi" w:hAnsiTheme="minorHAnsi" w:cstheme="minorBidi"/>
          <w:noProof/>
          <w:sz w:val="22"/>
          <w:lang w:eastAsia="nl-NL"/>
        </w:rPr>
      </w:pPr>
      <w:r>
        <w:rPr>
          <w:noProof/>
        </w:rPr>
        <w:t>Algemeen</w:t>
      </w:r>
      <w:r>
        <w:rPr>
          <w:noProof/>
        </w:rPr>
        <w:tab/>
      </w:r>
      <w:r>
        <w:rPr>
          <w:noProof/>
        </w:rPr>
        <w:fldChar w:fldCharType="begin"/>
      </w:r>
      <w:r>
        <w:rPr>
          <w:noProof/>
        </w:rPr>
        <w:instrText xml:space="preserve"> PAGEREF _Toc68882406 \h </w:instrText>
      </w:r>
      <w:r>
        <w:rPr>
          <w:noProof/>
        </w:rPr>
      </w:r>
      <w:r>
        <w:rPr>
          <w:noProof/>
        </w:rPr>
        <w:fldChar w:fldCharType="separate"/>
      </w:r>
      <w:r>
        <w:rPr>
          <w:noProof/>
        </w:rPr>
        <w:t>4</w:t>
      </w:r>
      <w:r>
        <w:rPr>
          <w:noProof/>
        </w:rPr>
        <w:fldChar w:fldCharType="end"/>
      </w:r>
    </w:p>
    <w:p w14:paraId="498EBBA6" w14:textId="5DEB2234"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w:t>
      </w:r>
      <w:r>
        <w:rPr>
          <w:rFonts w:asciiTheme="minorHAnsi" w:hAnsiTheme="minorHAnsi" w:cstheme="minorBidi"/>
          <w:noProof/>
          <w:sz w:val="22"/>
          <w:lang w:eastAsia="nl-NL"/>
        </w:rPr>
        <w:tab/>
      </w:r>
      <w:r>
        <w:rPr>
          <w:noProof/>
        </w:rPr>
        <w:t>Definities</w:t>
      </w:r>
      <w:r>
        <w:rPr>
          <w:noProof/>
        </w:rPr>
        <w:tab/>
      </w:r>
      <w:r>
        <w:rPr>
          <w:noProof/>
        </w:rPr>
        <w:fldChar w:fldCharType="begin"/>
      </w:r>
      <w:r>
        <w:rPr>
          <w:noProof/>
        </w:rPr>
        <w:instrText xml:space="preserve"> PAGEREF _Toc68882407 \h </w:instrText>
      </w:r>
      <w:r>
        <w:rPr>
          <w:noProof/>
        </w:rPr>
      </w:r>
      <w:r>
        <w:rPr>
          <w:noProof/>
        </w:rPr>
        <w:fldChar w:fldCharType="separate"/>
      </w:r>
      <w:r>
        <w:rPr>
          <w:noProof/>
        </w:rPr>
        <w:t>4</w:t>
      </w:r>
      <w:r>
        <w:rPr>
          <w:noProof/>
        </w:rPr>
        <w:fldChar w:fldCharType="end"/>
      </w:r>
    </w:p>
    <w:p w14:paraId="03C1A135" w14:textId="39BE80B5"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2.</w:t>
      </w:r>
      <w:r>
        <w:rPr>
          <w:rFonts w:asciiTheme="minorHAnsi" w:hAnsiTheme="minorHAnsi" w:cstheme="minorBidi"/>
          <w:noProof/>
          <w:sz w:val="22"/>
          <w:lang w:eastAsia="nl-NL"/>
        </w:rPr>
        <w:tab/>
      </w:r>
      <w:r>
        <w:rPr>
          <w:noProof/>
        </w:rPr>
        <w:t>Inhoud van de Overeenkomst</w:t>
      </w:r>
      <w:r>
        <w:rPr>
          <w:noProof/>
        </w:rPr>
        <w:tab/>
      </w:r>
      <w:r>
        <w:rPr>
          <w:noProof/>
        </w:rPr>
        <w:fldChar w:fldCharType="begin"/>
      </w:r>
      <w:r>
        <w:rPr>
          <w:noProof/>
        </w:rPr>
        <w:instrText xml:space="preserve"> PAGEREF _Toc68882408 \h </w:instrText>
      </w:r>
      <w:r>
        <w:rPr>
          <w:noProof/>
        </w:rPr>
      </w:r>
      <w:r>
        <w:rPr>
          <w:noProof/>
        </w:rPr>
        <w:fldChar w:fldCharType="separate"/>
      </w:r>
      <w:r>
        <w:rPr>
          <w:noProof/>
        </w:rPr>
        <w:t>4</w:t>
      </w:r>
      <w:r>
        <w:rPr>
          <w:noProof/>
        </w:rPr>
        <w:fldChar w:fldCharType="end"/>
      </w:r>
    </w:p>
    <w:p w14:paraId="36520FD3" w14:textId="5265042C"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3.</w:t>
      </w:r>
      <w:r>
        <w:rPr>
          <w:rFonts w:asciiTheme="minorHAnsi" w:hAnsiTheme="minorHAnsi" w:cstheme="minorBidi"/>
          <w:noProof/>
          <w:sz w:val="22"/>
          <w:lang w:eastAsia="nl-NL"/>
        </w:rPr>
        <w:tab/>
      </w:r>
      <w:r>
        <w:rPr>
          <w:noProof/>
        </w:rPr>
        <w:t>Duur van de Overeenkomst</w:t>
      </w:r>
      <w:r>
        <w:rPr>
          <w:noProof/>
        </w:rPr>
        <w:tab/>
      </w:r>
      <w:r>
        <w:rPr>
          <w:noProof/>
        </w:rPr>
        <w:fldChar w:fldCharType="begin"/>
      </w:r>
      <w:r>
        <w:rPr>
          <w:noProof/>
        </w:rPr>
        <w:instrText xml:space="preserve"> PAGEREF _Toc68882409 \h </w:instrText>
      </w:r>
      <w:r>
        <w:rPr>
          <w:noProof/>
        </w:rPr>
      </w:r>
      <w:r>
        <w:rPr>
          <w:noProof/>
        </w:rPr>
        <w:fldChar w:fldCharType="separate"/>
      </w:r>
      <w:r>
        <w:rPr>
          <w:noProof/>
        </w:rPr>
        <w:t>4</w:t>
      </w:r>
      <w:r>
        <w:rPr>
          <w:noProof/>
        </w:rPr>
        <w:fldChar w:fldCharType="end"/>
      </w:r>
    </w:p>
    <w:p w14:paraId="0535D385" w14:textId="15EC8C47"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4.</w:t>
      </w:r>
      <w:r>
        <w:rPr>
          <w:rFonts w:asciiTheme="minorHAnsi" w:hAnsiTheme="minorHAnsi" w:cstheme="minorBidi"/>
          <w:noProof/>
          <w:sz w:val="22"/>
          <w:lang w:eastAsia="nl-NL"/>
        </w:rPr>
        <w:tab/>
      </w:r>
      <w:r>
        <w:rPr>
          <w:noProof/>
        </w:rPr>
        <w:t>Vertegenwoordiging van Partijen</w:t>
      </w:r>
      <w:r>
        <w:rPr>
          <w:noProof/>
        </w:rPr>
        <w:tab/>
      </w:r>
      <w:r>
        <w:rPr>
          <w:noProof/>
        </w:rPr>
        <w:fldChar w:fldCharType="begin"/>
      </w:r>
      <w:r>
        <w:rPr>
          <w:noProof/>
        </w:rPr>
        <w:instrText xml:space="preserve"> PAGEREF _Toc68882410 \h </w:instrText>
      </w:r>
      <w:r>
        <w:rPr>
          <w:noProof/>
        </w:rPr>
      </w:r>
      <w:r>
        <w:rPr>
          <w:noProof/>
        </w:rPr>
        <w:fldChar w:fldCharType="separate"/>
      </w:r>
      <w:r>
        <w:rPr>
          <w:noProof/>
        </w:rPr>
        <w:t>5</w:t>
      </w:r>
      <w:r>
        <w:rPr>
          <w:noProof/>
        </w:rPr>
        <w:fldChar w:fldCharType="end"/>
      </w:r>
    </w:p>
    <w:p w14:paraId="7D003BD3" w14:textId="554A2699" w:rsidR="00D8576F" w:rsidRDefault="00D8576F">
      <w:pPr>
        <w:pStyle w:val="Inhopg2"/>
        <w:rPr>
          <w:rFonts w:asciiTheme="minorHAnsi" w:hAnsiTheme="minorHAnsi" w:cstheme="minorBidi"/>
          <w:noProof/>
          <w:sz w:val="22"/>
          <w:lang w:eastAsia="nl-NL"/>
        </w:rPr>
      </w:pPr>
      <w:r>
        <w:rPr>
          <w:noProof/>
        </w:rPr>
        <w:t>Omschrijving Prestatie</w:t>
      </w:r>
      <w:r>
        <w:rPr>
          <w:noProof/>
        </w:rPr>
        <w:tab/>
      </w:r>
      <w:r>
        <w:rPr>
          <w:noProof/>
        </w:rPr>
        <w:fldChar w:fldCharType="begin"/>
      </w:r>
      <w:r>
        <w:rPr>
          <w:noProof/>
        </w:rPr>
        <w:instrText xml:space="preserve"> PAGEREF _Toc68882411 \h </w:instrText>
      </w:r>
      <w:r>
        <w:rPr>
          <w:noProof/>
        </w:rPr>
      </w:r>
      <w:r>
        <w:rPr>
          <w:noProof/>
        </w:rPr>
        <w:fldChar w:fldCharType="separate"/>
      </w:r>
      <w:r>
        <w:rPr>
          <w:noProof/>
        </w:rPr>
        <w:t>5</w:t>
      </w:r>
      <w:r>
        <w:rPr>
          <w:noProof/>
        </w:rPr>
        <w:fldChar w:fldCharType="end"/>
      </w:r>
    </w:p>
    <w:p w14:paraId="0D041BCB" w14:textId="2D5F835D"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5.</w:t>
      </w:r>
      <w:r>
        <w:rPr>
          <w:rFonts w:asciiTheme="minorHAnsi" w:hAnsiTheme="minorHAnsi" w:cstheme="minorBidi"/>
          <w:noProof/>
          <w:sz w:val="22"/>
          <w:lang w:eastAsia="nl-NL"/>
        </w:rPr>
        <w:tab/>
      </w:r>
      <w:r>
        <w:rPr>
          <w:noProof/>
        </w:rPr>
        <w:t xml:space="preserve">Voorwerp van </w:t>
      </w:r>
      <w:r w:rsidRPr="00D8576F">
        <w:rPr>
          <w:noProof/>
        </w:rPr>
        <w:t xml:space="preserve">de </w:t>
      </w:r>
      <w:r>
        <w:rPr>
          <w:noProof/>
        </w:rPr>
        <w:t>Overeenkomst</w:t>
      </w:r>
      <w:r>
        <w:rPr>
          <w:noProof/>
        </w:rPr>
        <w:tab/>
      </w:r>
      <w:r>
        <w:rPr>
          <w:noProof/>
        </w:rPr>
        <w:fldChar w:fldCharType="begin"/>
      </w:r>
      <w:r>
        <w:rPr>
          <w:noProof/>
        </w:rPr>
        <w:instrText xml:space="preserve"> PAGEREF _Toc68882412 \h </w:instrText>
      </w:r>
      <w:r>
        <w:rPr>
          <w:noProof/>
        </w:rPr>
      </w:r>
      <w:r>
        <w:rPr>
          <w:noProof/>
        </w:rPr>
        <w:fldChar w:fldCharType="separate"/>
      </w:r>
      <w:r>
        <w:rPr>
          <w:noProof/>
        </w:rPr>
        <w:t>5</w:t>
      </w:r>
      <w:r>
        <w:rPr>
          <w:noProof/>
        </w:rPr>
        <w:fldChar w:fldCharType="end"/>
      </w:r>
    </w:p>
    <w:p w14:paraId="71AB043F" w14:textId="246130E5"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6.</w:t>
      </w:r>
      <w:r>
        <w:rPr>
          <w:rFonts w:asciiTheme="minorHAnsi" w:hAnsiTheme="minorHAnsi" w:cstheme="minorBidi"/>
          <w:noProof/>
          <w:sz w:val="22"/>
          <w:lang w:eastAsia="nl-NL"/>
        </w:rPr>
        <w:tab/>
      </w:r>
      <w:r>
        <w:rPr>
          <w:noProof/>
        </w:rPr>
        <w:t>Communicatie en informatievoorziening</w:t>
      </w:r>
      <w:r>
        <w:rPr>
          <w:noProof/>
        </w:rPr>
        <w:tab/>
      </w:r>
      <w:r>
        <w:rPr>
          <w:noProof/>
        </w:rPr>
        <w:fldChar w:fldCharType="begin"/>
      </w:r>
      <w:r>
        <w:rPr>
          <w:noProof/>
        </w:rPr>
        <w:instrText xml:space="preserve"> PAGEREF _Toc68882413 \h </w:instrText>
      </w:r>
      <w:r>
        <w:rPr>
          <w:noProof/>
        </w:rPr>
      </w:r>
      <w:r>
        <w:rPr>
          <w:noProof/>
        </w:rPr>
        <w:fldChar w:fldCharType="separate"/>
      </w:r>
      <w:r>
        <w:rPr>
          <w:noProof/>
        </w:rPr>
        <w:t>5</w:t>
      </w:r>
      <w:r>
        <w:rPr>
          <w:noProof/>
        </w:rPr>
        <w:fldChar w:fldCharType="end"/>
      </w:r>
    </w:p>
    <w:p w14:paraId="48CEEC5B" w14:textId="38EC890B"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7.</w:t>
      </w:r>
      <w:r>
        <w:rPr>
          <w:rFonts w:asciiTheme="minorHAnsi" w:hAnsiTheme="minorHAnsi" w:cstheme="minorBidi"/>
          <w:noProof/>
          <w:sz w:val="22"/>
          <w:lang w:eastAsia="nl-NL"/>
        </w:rPr>
        <w:tab/>
      </w:r>
      <w:r>
        <w:rPr>
          <w:noProof/>
        </w:rPr>
        <w:t>Tijdstip van nakoming</w:t>
      </w:r>
      <w:r>
        <w:rPr>
          <w:noProof/>
        </w:rPr>
        <w:tab/>
      </w:r>
      <w:r>
        <w:rPr>
          <w:noProof/>
        </w:rPr>
        <w:fldChar w:fldCharType="begin"/>
      </w:r>
      <w:r>
        <w:rPr>
          <w:noProof/>
        </w:rPr>
        <w:instrText xml:space="preserve"> PAGEREF _Toc68882414 \h </w:instrText>
      </w:r>
      <w:r>
        <w:rPr>
          <w:noProof/>
        </w:rPr>
      </w:r>
      <w:r>
        <w:rPr>
          <w:noProof/>
        </w:rPr>
        <w:fldChar w:fldCharType="separate"/>
      </w:r>
      <w:r>
        <w:rPr>
          <w:noProof/>
        </w:rPr>
        <w:t>6</w:t>
      </w:r>
      <w:r>
        <w:rPr>
          <w:noProof/>
        </w:rPr>
        <w:fldChar w:fldCharType="end"/>
      </w:r>
    </w:p>
    <w:p w14:paraId="454E487C" w14:textId="6F072860"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8.</w:t>
      </w:r>
      <w:r>
        <w:rPr>
          <w:rFonts w:asciiTheme="minorHAnsi" w:hAnsiTheme="minorHAnsi" w:cstheme="minorBidi"/>
          <w:noProof/>
          <w:sz w:val="22"/>
          <w:lang w:eastAsia="nl-NL"/>
        </w:rPr>
        <w:tab/>
      </w:r>
      <w:r>
        <w:rPr>
          <w:noProof/>
        </w:rPr>
        <w:t>Prijzen en tarieven</w:t>
      </w:r>
      <w:r>
        <w:rPr>
          <w:noProof/>
        </w:rPr>
        <w:tab/>
      </w:r>
      <w:r>
        <w:rPr>
          <w:noProof/>
        </w:rPr>
        <w:fldChar w:fldCharType="begin"/>
      </w:r>
      <w:r>
        <w:rPr>
          <w:noProof/>
        </w:rPr>
        <w:instrText xml:space="preserve"> PAGEREF _Toc68882415 \h </w:instrText>
      </w:r>
      <w:r>
        <w:rPr>
          <w:noProof/>
        </w:rPr>
      </w:r>
      <w:r>
        <w:rPr>
          <w:noProof/>
        </w:rPr>
        <w:fldChar w:fldCharType="separate"/>
      </w:r>
      <w:r>
        <w:rPr>
          <w:noProof/>
        </w:rPr>
        <w:t>6</w:t>
      </w:r>
      <w:r>
        <w:rPr>
          <w:noProof/>
        </w:rPr>
        <w:fldChar w:fldCharType="end"/>
      </w:r>
    </w:p>
    <w:p w14:paraId="673F8653" w14:textId="029845D2"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9.</w:t>
      </w:r>
      <w:r>
        <w:rPr>
          <w:rFonts w:asciiTheme="minorHAnsi" w:hAnsiTheme="minorHAnsi" w:cstheme="minorBidi"/>
          <w:noProof/>
          <w:sz w:val="22"/>
          <w:lang w:eastAsia="nl-NL"/>
        </w:rPr>
        <w:tab/>
      </w:r>
      <w:r>
        <w:rPr>
          <w:noProof/>
        </w:rPr>
        <w:t>Verantwoording, facturering en betaling</w:t>
      </w:r>
      <w:r>
        <w:rPr>
          <w:noProof/>
        </w:rPr>
        <w:tab/>
      </w:r>
      <w:r>
        <w:rPr>
          <w:noProof/>
        </w:rPr>
        <w:fldChar w:fldCharType="begin"/>
      </w:r>
      <w:r>
        <w:rPr>
          <w:noProof/>
        </w:rPr>
        <w:instrText xml:space="preserve"> PAGEREF _Toc68882416 \h </w:instrText>
      </w:r>
      <w:r>
        <w:rPr>
          <w:noProof/>
        </w:rPr>
      </w:r>
      <w:r>
        <w:rPr>
          <w:noProof/>
        </w:rPr>
        <w:fldChar w:fldCharType="separate"/>
      </w:r>
      <w:r>
        <w:rPr>
          <w:noProof/>
        </w:rPr>
        <w:t>6</w:t>
      </w:r>
      <w:r>
        <w:rPr>
          <w:noProof/>
        </w:rPr>
        <w:fldChar w:fldCharType="end"/>
      </w:r>
    </w:p>
    <w:p w14:paraId="0B1110B9" w14:textId="59DE95E1"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10.</w:t>
      </w:r>
      <w:r>
        <w:rPr>
          <w:rFonts w:asciiTheme="minorHAnsi" w:hAnsiTheme="minorHAnsi" w:cstheme="minorBidi"/>
          <w:noProof/>
          <w:sz w:val="22"/>
          <w:lang w:eastAsia="nl-NL"/>
        </w:rPr>
        <w:tab/>
      </w:r>
      <w:r>
        <w:rPr>
          <w:noProof/>
        </w:rPr>
        <w:t>Verzekeringen en zekerheidstelling</w:t>
      </w:r>
      <w:r>
        <w:rPr>
          <w:noProof/>
        </w:rPr>
        <w:tab/>
      </w:r>
      <w:r>
        <w:rPr>
          <w:noProof/>
        </w:rPr>
        <w:fldChar w:fldCharType="begin"/>
      </w:r>
      <w:r>
        <w:rPr>
          <w:noProof/>
        </w:rPr>
        <w:instrText xml:space="preserve"> PAGEREF _Toc68882417 \h </w:instrText>
      </w:r>
      <w:r>
        <w:rPr>
          <w:noProof/>
        </w:rPr>
      </w:r>
      <w:r>
        <w:rPr>
          <w:noProof/>
        </w:rPr>
        <w:fldChar w:fldCharType="separate"/>
      </w:r>
      <w:r>
        <w:rPr>
          <w:noProof/>
        </w:rPr>
        <w:t>6</w:t>
      </w:r>
      <w:r>
        <w:rPr>
          <w:noProof/>
        </w:rPr>
        <w:fldChar w:fldCharType="end"/>
      </w:r>
    </w:p>
    <w:p w14:paraId="28BB3245" w14:textId="1810EFB8" w:rsidR="00D8576F" w:rsidRDefault="00D8576F">
      <w:pPr>
        <w:pStyle w:val="Inhopg2"/>
        <w:rPr>
          <w:rFonts w:asciiTheme="minorHAnsi" w:hAnsiTheme="minorHAnsi" w:cstheme="minorBidi"/>
          <w:noProof/>
          <w:sz w:val="22"/>
          <w:lang w:eastAsia="nl-NL"/>
        </w:rPr>
      </w:pPr>
      <w:r>
        <w:rPr>
          <w:noProof/>
        </w:rPr>
        <w:t>Juridische aspecten</w:t>
      </w:r>
      <w:r>
        <w:rPr>
          <w:noProof/>
        </w:rPr>
        <w:tab/>
      </w:r>
      <w:r>
        <w:rPr>
          <w:noProof/>
        </w:rPr>
        <w:fldChar w:fldCharType="begin"/>
      </w:r>
      <w:r>
        <w:rPr>
          <w:noProof/>
        </w:rPr>
        <w:instrText xml:space="preserve"> PAGEREF _Toc68882418 \h </w:instrText>
      </w:r>
      <w:r>
        <w:rPr>
          <w:noProof/>
        </w:rPr>
      </w:r>
      <w:r>
        <w:rPr>
          <w:noProof/>
        </w:rPr>
        <w:fldChar w:fldCharType="separate"/>
      </w:r>
      <w:r>
        <w:rPr>
          <w:noProof/>
        </w:rPr>
        <w:t>7</w:t>
      </w:r>
      <w:r>
        <w:rPr>
          <w:noProof/>
        </w:rPr>
        <w:fldChar w:fldCharType="end"/>
      </w:r>
    </w:p>
    <w:p w14:paraId="30844939" w14:textId="07DA783C"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11.</w:t>
      </w:r>
      <w:r>
        <w:rPr>
          <w:rFonts w:asciiTheme="minorHAnsi" w:hAnsiTheme="minorHAnsi" w:cstheme="minorBidi"/>
          <w:noProof/>
          <w:sz w:val="22"/>
          <w:lang w:eastAsia="nl-NL"/>
        </w:rPr>
        <w:tab/>
      </w:r>
      <w:r>
        <w:rPr>
          <w:noProof/>
        </w:rPr>
        <w:t>Rechtskarakter van de Overeenkomst, toepasselijke voorwaarden</w:t>
      </w:r>
      <w:r>
        <w:rPr>
          <w:noProof/>
        </w:rPr>
        <w:tab/>
      </w:r>
      <w:r>
        <w:rPr>
          <w:noProof/>
        </w:rPr>
        <w:fldChar w:fldCharType="begin"/>
      </w:r>
      <w:r>
        <w:rPr>
          <w:noProof/>
        </w:rPr>
        <w:instrText xml:space="preserve"> PAGEREF _Toc68882419 \h </w:instrText>
      </w:r>
      <w:r>
        <w:rPr>
          <w:noProof/>
        </w:rPr>
      </w:r>
      <w:r>
        <w:rPr>
          <w:noProof/>
        </w:rPr>
        <w:fldChar w:fldCharType="separate"/>
      </w:r>
      <w:r>
        <w:rPr>
          <w:noProof/>
        </w:rPr>
        <w:t>7</w:t>
      </w:r>
      <w:r>
        <w:rPr>
          <w:noProof/>
        </w:rPr>
        <w:fldChar w:fldCharType="end"/>
      </w:r>
    </w:p>
    <w:p w14:paraId="5DF9E679" w14:textId="15CD5DA1"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12.</w:t>
      </w:r>
      <w:r>
        <w:rPr>
          <w:rFonts w:asciiTheme="minorHAnsi" w:hAnsiTheme="minorHAnsi" w:cstheme="minorBidi"/>
          <w:noProof/>
          <w:sz w:val="22"/>
          <w:lang w:eastAsia="nl-NL"/>
        </w:rPr>
        <w:tab/>
      </w:r>
      <w:r>
        <w:rPr>
          <w:noProof/>
        </w:rPr>
        <w:t>Boetebeding en bonus</w:t>
      </w:r>
      <w:r>
        <w:rPr>
          <w:noProof/>
        </w:rPr>
        <w:tab/>
      </w:r>
      <w:r>
        <w:rPr>
          <w:noProof/>
        </w:rPr>
        <w:fldChar w:fldCharType="begin"/>
      </w:r>
      <w:r>
        <w:rPr>
          <w:noProof/>
        </w:rPr>
        <w:instrText xml:space="preserve"> PAGEREF _Toc68882420 \h </w:instrText>
      </w:r>
      <w:r>
        <w:rPr>
          <w:noProof/>
        </w:rPr>
      </w:r>
      <w:r>
        <w:rPr>
          <w:noProof/>
        </w:rPr>
        <w:fldChar w:fldCharType="separate"/>
      </w:r>
      <w:r>
        <w:rPr>
          <w:noProof/>
        </w:rPr>
        <w:t>7</w:t>
      </w:r>
      <w:r>
        <w:rPr>
          <w:noProof/>
        </w:rPr>
        <w:fldChar w:fldCharType="end"/>
      </w:r>
    </w:p>
    <w:p w14:paraId="570B96D5" w14:textId="294D9EC3"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13.</w:t>
      </w:r>
      <w:r>
        <w:rPr>
          <w:rFonts w:asciiTheme="minorHAnsi" w:hAnsiTheme="minorHAnsi" w:cstheme="minorBidi"/>
          <w:noProof/>
          <w:sz w:val="22"/>
          <w:lang w:eastAsia="nl-NL"/>
        </w:rPr>
        <w:tab/>
      </w:r>
      <w:r>
        <w:rPr>
          <w:noProof/>
        </w:rPr>
        <w:t>Nietige bepalingen</w:t>
      </w:r>
      <w:r>
        <w:rPr>
          <w:noProof/>
        </w:rPr>
        <w:tab/>
      </w:r>
      <w:r>
        <w:rPr>
          <w:noProof/>
        </w:rPr>
        <w:fldChar w:fldCharType="begin"/>
      </w:r>
      <w:r>
        <w:rPr>
          <w:noProof/>
        </w:rPr>
        <w:instrText xml:space="preserve"> PAGEREF _Toc68882421 \h </w:instrText>
      </w:r>
      <w:r>
        <w:rPr>
          <w:noProof/>
        </w:rPr>
      </w:r>
      <w:r>
        <w:rPr>
          <w:noProof/>
        </w:rPr>
        <w:fldChar w:fldCharType="separate"/>
      </w:r>
      <w:r>
        <w:rPr>
          <w:noProof/>
        </w:rPr>
        <w:t>7</w:t>
      </w:r>
      <w:r>
        <w:rPr>
          <w:noProof/>
        </w:rPr>
        <w:fldChar w:fldCharType="end"/>
      </w:r>
    </w:p>
    <w:p w14:paraId="72A65247" w14:textId="3080DF89" w:rsidR="00D8576F" w:rsidRDefault="00D8576F">
      <w:pPr>
        <w:pStyle w:val="Inhopg3"/>
        <w:tabs>
          <w:tab w:val="left" w:pos="1540"/>
          <w:tab w:val="right" w:leader="dot" w:pos="9287"/>
        </w:tabs>
        <w:rPr>
          <w:rFonts w:asciiTheme="minorHAnsi" w:hAnsiTheme="minorHAnsi" w:cstheme="minorBidi"/>
          <w:noProof/>
          <w:sz w:val="22"/>
          <w:lang w:eastAsia="nl-NL"/>
        </w:rPr>
      </w:pPr>
      <w:r>
        <w:rPr>
          <w:noProof/>
        </w:rPr>
        <w:t>Artikel 14.</w:t>
      </w:r>
      <w:r>
        <w:rPr>
          <w:rFonts w:asciiTheme="minorHAnsi" w:hAnsiTheme="minorHAnsi" w:cstheme="minorBidi"/>
          <w:noProof/>
          <w:sz w:val="22"/>
          <w:lang w:eastAsia="nl-NL"/>
        </w:rPr>
        <w:tab/>
      </w:r>
      <w:r>
        <w:rPr>
          <w:noProof/>
        </w:rPr>
        <w:t>Geschillen en rechtbank</w:t>
      </w:r>
      <w:r>
        <w:rPr>
          <w:noProof/>
        </w:rPr>
        <w:tab/>
      </w:r>
      <w:r>
        <w:rPr>
          <w:noProof/>
        </w:rPr>
        <w:fldChar w:fldCharType="begin"/>
      </w:r>
      <w:r>
        <w:rPr>
          <w:noProof/>
        </w:rPr>
        <w:instrText xml:space="preserve"> PAGEREF _Toc68882422 \h </w:instrText>
      </w:r>
      <w:r>
        <w:rPr>
          <w:noProof/>
        </w:rPr>
      </w:r>
      <w:r>
        <w:rPr>
          <w:noProof/>
        </w:rPr>
        <w:fldChar w:fldCharType="separate"/>
      </w:r>
      <w:r>
        <w:rPr>
          <w:noProof/>
        </w:rPr>
        <w:t>7</w:t>
      </w:r>
      <w:r>
        <w:rPr>
          <w:noProof/>
        </w:rPr>
        <w:fldChar w:fldCharType="end"/>
      </w:r>
    </w:p>
    <w:p w14:paraId="71AF5305" w14:textId="5A1B0EA0" w:rsidR="00D8576F" w:rsidRDefault="00D8576F">
      <w:pPr>
        <w:pStyle w:val="Inhopg1"/>
        <w:rPr>
          <w:rFonts w:asciiTheme="minorHAnsi" w:hAnsiTheme="minorHAnsi" w:cstheme="minorBidi"/>
          <w:b w:val="0"/>
          <w:noProof/>
          <w:sz w:val="22"/>
          <w:lang w:eastAsia="nl-NL"/>
        </w:rPr>
      </w:pPr>
      <w:r>
        <w:rPr>
          <w:noProof/>
        </w:rPr>
        <w:t>Ondertekening</w:t>
      </w:r>
      <w:r>
        <w:rPr>
          <w:noProof/>
        </w:rPr>
        <w:tab/>
      </w:r>
      <w:r>
        <w:rPr>
          <w:noProof/>
        </w:rPr>
        <w:fldChar w:fldCharType="begin"/>
      </w:r>
      <w:r>
        <w:rPr>
          <w:noProof/>
        </w:rPr>
        <w:instrText xml:space="preserve"> PAGEREF _Toc68882423 \h </w:instrText>
      </w:r>
      <w:r>
        <w:rPr>
          <w:noProof/>
        </w:rPr>
      </w:r>
      <w:r>
        <w:rPr>
          <w:noProof/>
        </w:rPr>
        <w:fldChar w:fldCharType="separate"/>
      </w:r>
      <w:r>
        <w:rPr>
          <w:noProof/>
        </w:rPr>
        <w:t>7</w:t>
      </w:r>
      <w:r>
        <w:rPr>
          <w:noProof/>
        </w:rPr>
        <w:fldChar w:fldCharType="end"/>
      </w:r>
    </w:p>
    <w:p w14:paraId="4F8C8700" w14:textId="6E10CFF0" w:rsidR="00A369DF" w:rsidRDefault="00D52EE6" w:rsidP="007E34DB">
      <w:r>
        <w:rPr>
          <w:b/>
        </w:rPr>
        <w:fldChar w:fldCharType="end"/>
      </w:r>
    </w:p>
    <w:p w14:paraId="5D23FA91" w14:textId="77777777" w:rsidR="005C7C8C" w:rsidRDefault="005C7C8C" w:rsidP="007E34DB"/>
    <w:p w14:paraId="48507846" w14:textId="77777777" w:rsidR="000E508E" w:rsidRPr="000E508E" w:rsidRDefault="000E508E" w:rsidP="007E34DB"/>
    <w:p w14:paraId="5222E8F9" w14:textId="77777777" w:rsidR="007E34DB" w:rsidRDefault="007E34DB"/>
    <w:p w14:paraId="2050869B" w14:textId="77777777" w:rsidR="00F85A94" w:rsidRDefault="00F85A94">
      <w:bookmarkStart w:id="0" w:name="_Toc26255742"/>
      <w:bookmarkStart w:id="1" w:name="_Toc26255874"/>
      <w:bookmarkStart w:id="2" w:name="_Toc26261391"/>
      <w:bookmarkStart w:id="3" w:name="_Toc26261631"/>
      <w:r>
        <w:rPr>
          <w:b/>
          <w:bCs/>
        </w:rPr>
        <w:br w:type="page"/>
      </w:r>
    </w:p>
    <w:p w14:paraId="4C489C3C" w14:textId="77777777" w:rsidR="007E34DB" w:rsidRPr="00F914A4" w:rsidRDefault="007E34DB" w:rsidP="007E34DB">
      <w:pPr>
        <w:pStyle w:val="Kop1"/>
        <w:framePr w:wrap="notBeside"/>
      </w:pPr>
      <w:bookmarkStart w:id="4" w:name="_Toc68882401"/>
      <w:r w:rsidRPr="00F914A4">
        <w:lastRenderedPageBreak/>
        <w:t>Ondergetekenden</w:t>
      </w:r>
      <w:bookmarkStart w:id="5" w:name="_Toc443472385"/>
      <w:bookmarkEnd w:id="0"/>
      <w:bookmarkEnd w:id="1"/>
      <w:bookmarkEnd w:id="2"/>
      <w:bookmarkEnd w:id="3"/>
      <w:bookmarkEnd w:id="5"/>
      <w:bookmarkEnd w:id="4"/>
    </w:p>
    <w:p w14:paraId="189E7EEB" w14:textId="77777777" w:rsidR="007E34DB" w:rsidRPr="00F914A4" w:rsidRDefault="007E34DB" w:rsidP="00F85A94">
      <w:pPr>
        <w:pStyle w:val="Kop3zonderartikel"/>
      </w:pPr>
      <w:bookmarkStart w:id="6" w:name="_Opdrachtgever"/>
      <w:bookmarkStart w:id="7" w:name="_Toc26255743"/>
      <w:bookmarkStart w:id="8" w:name="_Toc26255875"/>
      <w:bookmarkStart w:id="9" w:name="_Toc26261392"/>
      <w:bookmarkStart w:id="10" w:name="_Toc68882402"/>
      <w:bookmarkEnd w:id="6"/>
      <w:r w:rsidRPr="00F914A4">
        <w:t>De Gemeente</w:t>
      </w:r>
      <w:bookmarkEnd w:id="7"/>
      <w:bookmarkEnd w:id="8"/>
      <w:bookmarkEnd w:id="9"/>
      <w:bookmarkEnd w:id="10"/>
      <w:r w:rsidRPr="00F914A4">
        <w:t xml:space="preserve"> </w:t>
      </w:r>
    </w:p>
    <w:p w14:paraId="1377BE0A" w14:textId="3513E470" w:rsidR="007E34DB" w:rsidRDefault="007E34DB" w:rsidP="007E34DB">
      <w:bookmarkStart w:id="11" w:name="_Hlk26531113"/>
      <w:bookmarkStart w:id="12" w:name="_Toc443472387"/>
      <w:r w:rsidRPr="007109F0">
        <w:t xml:space="preserve">De </w:t>
      </w:r>
      <w:r w:rsidRPr="007E34DB">
        <w:t>publiekrechtelijke</w:t>
      </w:r>
      <w:r w:rsidRPr="007109F0">
        <w:t xml:space="preserve"> rechtspersoon </w:t>
      </w:r>
      <w:r w:rsidR="00615447">
        <w:t>Gemeente Hoorn</w:t>
      </w:r>
      <w:r w:rsidRPr="007109F0">
        <w:t xml:space="preserve"> gevestigd te </w:t>
      </w:r>
      <w:r w:rsidR="00615447">
        <w:t>Hoorn</w:t>
      </w:r>
      <w:r w:rsidRPr="007109F0">
        <w:t xml:space="preserve"> aan de</w:t>
      </w:r>
      <w:r w:rsidR="00615447">
        <w:t xml:space="preserve"> Nieuwe Steen 1</w:t>
      </w:r>
      <w:r w:rsidRPr="007109F0">
        <w:t xml:space="preserve">, ingeschreven in het handelsregister van de Kamer van Koophandel onder nummer </w:t>
      </w:r>
      <w:r w:rsidR="00615447" w:rsidRPr="00615447">
        <w:t>37159084</w:t>
      </w:r>
      <w:r w:rsidR="00615447">
        <w:t xml:space="preserve"> (vestigingsnummer</w:t>
      </w:r>
      <w:r w:rsidR="00615447" w:rsidRPr="00615447">
        <w:t xml:space="preserve"> 000013232827</w:t>
      </w:r>
      <w:r w:rsidR="00615447">
        <w:t>)</w:t>
      </w:r>
      <w:r w:rsidRPr="007109F0">
        <w:t>, rechtsgeldig vertegenwoordigd op grond van artikel 171, eerste lid van de Gemeentewet door haar burgemeester</w:t>
      </w:r>
      <w:r w:rsidR="00615447">
        <w:t xml:space="preserve"> J. Nieuwenburg</w:t>
      </w:r>
      <w:r w:rsidRPr="007109F0">
        <w:t xml:space="preserve">, </w:t>
      </w:r>
      <w:r>
        <w:t xml:space="preserve">welke </w:t>
      </w:r>
      <w:r w:rsidRPr="007109F0">
        <w:t xml:space="preserve">volmacht tot </w:t>
      </w:r>
      <w:r w:rsidR="00CD3549" w:rsidRPr="007109F0">
        <w:t>contra</w:t>
      </w:r>
      <w:r w:rsidR="00CD3549">
        <w:t>c</w:t>
      </w:r>
      <w:r w:rsidR="00CD3549" w:rsidRPr="007109F0">
        <w:t>teren</w:t>
      </w:r>
      <w:r w:rsidRPr="007109F0">
        <w:t xml:space="preserve"> respectievelijk </w:t>
      </w:r>
      <w:r w:rsidRPr="00C4681E">
        <w:t>mandaat om</w:t>
      </w:r>
      <w:r w:rsidRPr="007109F0">
        <w:t xml:space="preserve"> haar te vertegenwoordigen verleend heeft aan </w:t>
      </w:r>
      <w:r w:rsidRPr="007109F0">
        <w:rPr>
          <w:color w:val="00B0F0"/>
        </w:rPr>
        <w:t>de heer</w:t>
      </w:r>
      <w:r w:rsidR="00B26B68">
        <w:rPr>
          <w:color w:val="00B0F0"/>
        </w:rPr>
        <w:t xml:space="preserve"> </w:t>
      </w:r>
      <w:r w:rsidR="001C1C4D">
        <w:rPr>
          <w:color w:val="00B0F0"/>
        </w:rPr>
        <w:t>P. van de Werff, Concernmanager Strategie</w:t>
      </w:r>
      <w:r w:rsidRPr="007109F0">
        <w:t>, hierna te noemen: de Gemeente</w:t>
      </w:r>
      <w:r>
        <w:t>.</w:t>
      </w:r>
    </w:p>
    <w:p w14:paraId="73C22FBD" w14:textId="77777777" w:rsidR="007E34DB" w:rsidRPr="00E67090" w:rsidRDefault="007E34DB" w:rsidP="007E34DB">
      <w:r w:rsidRPr="6461045D">
        <w:t xml:space="preserve">en </w:t>
      </w:r>
    </w:p>
    <w:bookmarkEnd w:id="11"/>
    <w:p w14:paraId="7BAE6902" w14:textId="77777777" w:rsidR="007E34DB" w:rsidRDefault="007E34DB" w:rsidP="007E34DB"/>
    <w:p w14:paraId="6CFF5B99" w14:textId="77777777" w:rsidR="007E34DB" w:rsidRPr="006E1E0A" w:rsidRDefault="007E34DB" w:rsidP="00F85A94">
      <w:pPr>
        <w:pStyle w:val="Kop3zonderartikel"/>
      </w:pPr>
      <w:bookmarkStart w:id="13" w:name="_Toc26255744"/>
      <w:bookmarkStart w:id="14" w:name="_Toc26255876"/>
      <w:bookmarkStart w:id="15" w:name="_Toc26261393"/>
      <w:bookmarkStart w:id="16" w:name="_Toc68882403"/>
      <w:r>
        <w:t>Contractant</w:t>
      </w:r>
      <w:bookmarkEnd w:id="12"/>
      <w:bookmarkEnd w:id="13"/>
      <w:bookmarkEnd w:id="14"/>
      <w:bookmarkEnd w:id="15"/>
      <w:bookmarkEnd w:id="16"/>
    </w:p>
    <w:p w14:paraId="1B69EFC0" w14:textId="77777777" w:rsidR="007E34DB" w:rsidRDefault="007E34DB" w:rsidP="007E34DB">
      <w:r w:rsidRPr="007109F0">
        <w:rPr>
          <w:color w:val="00B0F0"/>
        </w:rPr>
        <w:t>Naam Contractant</w:t>
      </w:r>
      <w:r w:rsidRPr="007109F0">
        <w:t xml:space="preserve">, statutair gevestigd te  </w:t>
      </w:r>
      <w:r w:rsidRPr="007109F0">
        <w:rPr>
          <w:color w:val="00B0F0"/>
        </w:rPr>
        <w:t>adres, postcode, plaatsnaam&gt;, postadres, postcode, plaatsnaam</w:t>
      </w:r>
      <w:r w:rsidRPr="007109F0">
        <w:rPr>
          <w:color w:val="92D050"/>
        </w:rPr>
        <w:t xml:space="preserve">, </w:t>
      </w:r>
      <w:r w:rsidRPr="007109F0">
        <w:t xml:space="preserve">ingeschreven in het Handelsregister van de Kamer van Koophandel onder nummer </w:t>
      </w:r>
      <w:r w:rsidRPr="007109F0">
        <w:rPr>
          <w:color w:val="00B0F0"/>
        </w:rPr>
        <w:t>KVK nummer</w:t>
      </w:r>
      <w:r w:rsidR="00615447">
        <w:rPr>
          <w:color w:val="00B0F0"/>
        </w:rPr>
        <w:t xml:space="preserve"> </w:t>
      </w:r>
      <w:r w:rsidR="00615447">
        <w:t xml:space="preserve">(vestigingsnummer </w:t>
      </w:r>
      <w:r w:rsidR="00615447">
        <w:rPr>
          <w:color w:val="00B0F0"/>
        </w:rPr>
        <w:t>vestigingsnummer</w:t>
      </w:r>
      <w:r w:rsidR="00615447" w:rsidRPr="00615447">
        <w:t>)</w:t>
      </w:r>
      <w:r w:rsidRPr="007109F0">
        <w:t xml:space="preserve">, te dezen rechtsgeldig vertegenwoordigd door  </w:t>
      </w:r>
      <w:r w:rsidRPr="007109F0">
        <w:rPr>
          <w:color w:val="00B0F0"/>
        </w:rPr>
        <w:t xml:space="preserve">de heer/mevrouw naam, functie </w:t>
      </w:r>
      <w:r w:rsidRPr="007109F0">
        <w:t>, verder te noemen Contractant</w:t>
      </w:r>
      <w:r>
        <w:t>.</w:t>
      </w:r>
    </w:p>
    <w:p w14:paraId="4A1F5345" w14:textId="77777777" w:rsidR="007E34DB" w:rsidRDefault="007E34DB" w:rsidP="007E34DB"/>
    <w:p w14:paraId="2ECA5296" w14:textId="77777777" w:rsidR="007E34DB" w:rsidRDefault="007E34DB" w:rsidP="007E34DB">
      <w:r w:rsidRPr="007109F0">
        <w:t>Gezamenlijk te noemen: Partijen,</w:t>
      </w:r>
      <w:r>
        <w:br/>
      </w:r>
    </w:p>
    <w:p w14:paraId="22CF1A23" w14:textId="77777777" w:rsidR="007E34DB" w:rsidRDefault="007E34DB" w:rsidP="007E34DB"/>
    <w:p w14:paraId="7E2A7BCA" w14:textId="77777777" w:rsidR="007E34DB" w:rsidRDefault="007E34DB" w:rsidP="007E34DB">
      <w:pPr>
        <w:pStyle w:val="Kop1"/>
        <w:framePr w:wrap="notBeside"/>
      </w:pPr>
      <w:bookmarkStart w:id="17" w:name="_Toc443472388"/>
      <w:bookmarkStart w:id="18" w:name="_Toc26255745"/>
      <w:bookmarkStart w:id="19" w:name="_Toc26255877"/>
      <w:bookmarkStart w:id="20" w:name="_Toc26261394"/>
      <w:bookmarkStart w:id="21" w:name="_Toc26261632"/>
      <w:bookmarkStart w:id="22" w:name="_Toc68882404"/>
      <w:r>
        <w:t>O</w:t>
      </w:r>
      <w:r w:rsidRPr="0F71423F">
        <w:t>verwegende da</w:t>
      </w:r>
      <w:bookmarkEnd w:id="17"/>
      <w:bookmarkEnd w:id="18"/>
      <w:bookmarkEnd w:id="19"/>
      <w:bookmarkEnd w:id="20"/>
      <w:bookmarkEnd w:id="21"/>
      <w:r>
        <w:t>t</w:t>
      </w:r>
      <w:bookmarkEnd w:id="22"/>
    </w:p>
    <w:tbl>
      <w:tblPr>
        <w:tblStyle w:val="Tabelraster"/>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gridCol w:w="1418"/>
        <w:gridCol w:w="2126"/>
        <w:gridCol w:w="1418"/>
      </w:tblGrid>
      <w:tr w:rsidR="00592121" w14:paraId="01FCE935" w14:textId="77777777" w:rsidTr="00011341">
        <w:trPr>
          <w:gridAfter w:val="3"/>
          <w:wAfter w:w="4962" w:type="dxa"/>
        </w:trPr>
        <w:tc>
          <w:tcPr>
            <w:tcW w:w="9639" w:type="dxa"/>
          </w:tcPr>
          <w:p w14:paraId="3EDBF4BC" w14:textId="77777777" w:rsidR="00592121" w:rsidRPr="00190243" w:rsidRDefault="00592121" w:rsidP="007E34DB">
            <w:bookmarkStart w:id="23" w:name="_Overwegende_dat"/>
            <w:bookmarkEnd w:id="23"/>
          </w:p>
        </w:tc>
      </w:tr>
      <w:tr w:rsidR="00592121" w14:paraId="45C4C7E8" w14:textId="77777777" w:rsidTr="00011341">
        <w:trPr>
          <w:gridAfter w:val="3"/>
          <w:wAfter w:w="4962" w:type="dxa"/>
        </w:trPr>
        <w:tc>
          <w:tcPr>
            <w:tcW w:w="9639" w:type="dxa"/>
          </w:tcPr>
          <w:p w14:paraId="5E8B4DED" w14:textId="563851E7" w:rsidR="00592121" w:rsidRDefault="00592121" w:rsidP="007E34DB">
            <w:pPr>
              <w:pStyle w:val="Lijstalinea"/>
              <w:numPr>
                <w:ilvl w:val="0"/>
                <w:numId w:val="18"/>
              </w:numPr>
              <w:rPr>
                <w:lang w:eastAsia="x-none"/>
              </w:rPr>
            </w:pPr>
            <w:r w:rsidRPr="00190243">
              <w:t xml:space="preserve">De Overeenkomst een </w:t>
            </w:r>
            <w:r>
              <w:t>dienst (maaiwerkzaamheden</w:t>
            </w:r>
            <w:r w:rsidR="00436FAE">
              <w:t xml:space="preserve"> in het IJmeer-Markeer</w:t>
            </w:r>
            <w:r>
              <w:t>)</w:t>
            </w:r>
            <w:r w:rsidRPr="00190243">
              <w:t xml:space="preserve"> betreft</w:t>
            </w:r>
            <w:r>
              <w:t>.</w:t>
            </w:r>
          </w:p>
        </w:tc>
      </w:tr>
      <w:tr w:rsidR="007712BC" w14:paraId="25ADFEB8" w14:textId="77777777" w:rsidTr="00011341">
        <w:trPr>
          <w:gridAfter w:val="1"/>
          <w:wAfter w:w="1418" w:type="dxa"/>
        </w:trPr>
        <w:tc>
          <w:tcPr>
            <w:tcW w:w="9639" w:type="dxa"/>
          </w:tcPr>
          <w:p w14:paraId="3959B700" w14:textId="77777777" w:rsidR="007712BC" w:rsidRDefault="007712BC" w:rsidP="007E34DB">
            <w:pPr>
              <w:pStyle w:val="Lijstalinea"/>
              <w:numPr>
                <w:ilvl w:val="0"/>
                <w:numId w:val="18"/>
              </w:numPr>
            </w:pPr>
            <w:r>
              <w:t xml:space="preserve">De Gemeente een Offerteaanvraag heeft gedaan volgens </w:t>
            </w:r>
            <w:r w:rsidR="00592121">
              <w:t>de Europese aanbestedingsprocedure</w:t>
            </w:r>
            <w:r w:rsidRPr="00A3434B">
              <w:t>.</w:t>
            </w:r>
          </w:p>
          <w:p w14:paraId="2935D677" w14:textId="3F1B13D9" w:rsidR="00436FAE" w:rsidRDefault="00436FAE" w:rsidP="007E34DB">
            <w:pPr>
              <w:pStyle w:val="Lijstalinea"/>
              <w:numPr>
                <w:ilvl w:val="0"/>
                <w:numId w:val="18"/>
              </w:numPr>
            </w:pPr>
            <w:r>
              <w:t>De opdracht uit drie (3) percelen bestaat; Oostzijde, Westzijde en Ondiepe gebieden van het IJmeer-Markermeer.</w:t>
            </w:r>
          </w:p>
        </w:tc>
        <w:tc>
          <w:tcPr>
            <w:tcW w:w="3544" w:type="dxa"/>
            <w:gridSpan w:val="2"/>
          </w:tcPr>
          <w:p w14:paraId="44E87A70" w14:textId="023F3190" w:rsidR="007712BC" w:rsidRPr="000852A2" w:rsidRDefault="007712BC" w:rsidP="007E34DB">
            <w:pPr>
              <w:rPr>
                <w:color w:val="FF0000"/>
              </w:rPr>
            </w:pPr>
          </w:p>
        </w:tc>
      </w:tr>
      <w:tr w:rsidR="007712BC" w14:paraId="628DAC19" w14:textId="77777777" w:rsidTr="00011341">
        <w:trPr>
          <w:gridAfter w:val="1"/>
          <w:wAfter w:w="1418" w:type="dxa"/>
        </w:trPr>
        <w:tc>
          <w:tcPr>
            <w:tcW w:w="9639" w:type="dxa"/>
          </w:tcPr>
          <w:p w14:paraId="1F119F21" w14:textId="6624D8B3" w:rsidR="007712BC" w:rsidRDefault="007712BC" w:rsidP="007E34DB">
            <w:pPr>
              <w:pStyle w:val="Lijstalinea"/>
              <w:numPr>
                <w:ilvl w:val="0"/>
                <w:numId w:val="18"/>
              </w:numPr>
            </w:pPr>
            <w:r>
              <w:t>De Contractant correct en rechtsgeldig een Offerte heeft ingediend</w:t>
            </w:r>
            <w:r w:rsidR="003D4DC5">
              <w:t xml:space="preserve"> aangaande perceel </w:t>
            </w:r>
            <w:r w:rsidR="003D4DC5" w:rsidRPr="003D4DC5">
              <w:rPr>
                <w:color w:val="00B0F0"/>
              </w:rPr>
              <w:t>[zoekgebied].</w:t>
            </w:r>
          </w:p>
        </w:tc>
        <w:tc>
          <w:tcPr>
            <w:tcW w:w="3544" w:type="dxa"/>
            <w:gridSpan w:val="2"/>
          </w:tcPr>
          <w:p w14:paraId="196C15D1" w14:textId="77777777" w:rsidR="007712BC" w:rsidRPr="000852A2" w:rsidRDefault="007712BC" w:rsidP="007E34DB">
            <w:pPr>
              <w:rPr>
                <w:color w:val="FF0000"/>
              </w:rPr>
            </w:pPr>
          </w:p>
        </w:tc>
      </w:tr>
      <w:tr w:rsidR="007E34DB" w14:paraId="2890B815" w14:textId="77777777" w:rsidTr="00011341">
        <w:tc>
          <w:tcPr>
            <w:tcW w:w="9639" w:type="dxa"/>
          </w:tcPr>
          <w:p w14:paraId="70101C43" w14:textId="77777777" w:rsidR="007E34DB" w:rsidRDefault="007E34DB" w:rsidP="007E34DB">
            <w:pPr>
              <w:pStyle w:val="Lijstalinea"/>
              <w:numPr>
                <w:ilvl w:val="0"/>
                <w:numId w:val="18"/>
              </w:numPr>
            </w:pPr>
            <w:bookmarkStart w:id="24" w:name="_Toc443472389"/>
            <w:r w:rsidRPr="00C1586B">
              <w:t xml:space="preserve">De Gemeente op basis van deze </w:t>
            </w:r>
            <w:r>
              <w:t>O</w:t>
            </w:r>
            <w:r w:rsidRPr="00C1586B">
              <w:t xml:space="preserve">fferte besloten heeft de Prestatie aan </w:t>
            </w:r>
            <w:r>
              <w:t>Contractant</w:t>
            </w:r>
            <w:r w:rsidRPr="00C1586B">
              <w:t xml:space="preserve"> op te dragen.</w:t>
            </w:r>
          </w:p>
        </w:tc>
        <w:tc>
          <w:tcPr>
            <w:tcW w:w="1418" w:type="dxa"/>
          </w:tcPr>
          <w:p w14:paraId="351926BC" w14:textId="77777777" w:rsidR="007E34DB" w:rsidRPr="000852A2" w:rsidRDefault="007E34DB" w:rsidP="007E34DB">
            <w:pPr>
              <w:rPr>
                <w:color w:val="FFFFFF" w:themeColor="background1"/>
              </w:rPr>
            </w:pPr>
          </w:p>
        </w:tc>
        <w:tc>
          <w:tcPr>
            <w:tcW w:w="3544" w:type="dxa"/>
            <w:gridSpan w:val="2"/>
          </w:tcPr>
          <w:p w14:paraId="20EFBF75" w14:textId="77777777" w:rsidR="007E34DB" w:rsidRPr="000852A2" w:rsidRDefault="007E34DB" w:rsidP="007E34DB">
            <w:pPr>
              <w:rPr>
                <w:color w:val="FF0000"/>
              </w:rPr>
            </w:pPr>
          </w:p>
        </w:tc>
      </w:tr>
      <w:tr w:rsidR="007E34DB" w14:paraId="7FB6EB3A" w14:textId="77777777" w:rsidTr="00011341">
        <w:tc>
          <w:tcPr>
            <w:tcW w:w="9639" w:type="dxa"/>
          </w:tcPr>
          <w:p w14:paraId="52F2C988" w14:textId="77777777" w:rsidR="007E34DB" w:rsidRDefault="007E34DB" w:rsidP="007E34DB">
            <w:pPr>
              <w:pStyle w:val="Lijstalinea"/>
              <w:numPr>
                <w:ilvl w:val="0"/>
                <w:numId w:val="18"/>
              </w:numPr>
            </w:pPr>
            <w:r w:rsidRPr="00C1586B">
              <w:t>Partijen de uit het bovenstaande voortvloeiende rechtsverhouding schriftelijk wensen vast te leggen.</w:t>
            </w:r>
          </w:p>
        </w:tc>
        <w:tc>
          <w:tcPr>
            <w:tcW w:w="1418" w:type="dxa"/>
          </w:tcPr>
          <w:p w14:paraId="472A4052" w14:textId="77777777" w:rsidR="007E34DB" w:rsidRPr="000852A2" w:rsidRDefault="007E34DB" w:rsidP="007E34DB">
            <w:pPr>
              <w:rPr>
                <w:color w:val="FFFFFF" w:themeColor="background1"/>
              </w:rPr>
            </w:pPr>
          </w:p>
        </w:tc>
        <w:tc>
          <w:tcPr>
            <w:tcW w:w="3544" w:type="dxa"/>
            <w:gridSpan w:val="2"/>
          </w:tcPr>
          <w:p w14:paraId="3AF2626E" w14:textId="77777777" w:rsidR="007E34DB" w:rsidRPr="000852A2" w:rsidRDefault="007E34DB" w:rsidP="007E34DB">
            <w:pPr>
              <w:rPr>
                <w:color w:val="FF0000"/>
              </w:rPr>
            </w:pPr>
          </w:p>
        </w:tc>
      </w:tr>
    </w:tbl>
    <w:p w14:paraId="276B0509" w14:textId="77777777" w:rsidR="007E34DB" w:rsidRDefault="007E34DB" w:rsidP="007E34DB"/>
    <w:p w14:paraId="4FACF293" w14:textId="77777777" w:rsidR="007E34DB" w:rsidRDefault="007E34DB" w:rsidP="007E34DB"/>
    <w:p w14:paraId="38E2D61B" w14:textId="77777777" w:rsidR="007E34DB" w:rsidRDefault="007E34DB" w:rsidP="007E34DB">
      <w:r>
        <w:br w:type="page"/>
      </w:r>
    </w:p>
    <w:p w14:paraId="713CA871" w14:textId="77777777" w:rsidR="007E34DB" w:rsidRPr="00F85A94" w:rsidRDefault="007E34DB" w:rsidP="00F85A94">
      <w:pPr>
        <w:pStyle w:val="Kop1"/>
        <w:framePr w:wrap="notBeside"/>
        <w:rPr>
          <w:sz w:val="40"/>
          <w:szCs w:val="40"/>
        </w:rPr>
      </w:pPr>
      <w:bookmarkStart w:id="25" w:name="_Toc26255746"/>
      <w:bookmarkStart w:id="26" w:name="_Toc26255878"/>
      <w:bookmarkStart w:id="27" w:name="_Toc26261395"/>
      <w:bookmarkStart w:id="28" w:name="_Toc26261633"/>
      <w:bookmarkStart w:id="29" w:name="_Toc68882405"/>
      <w:r w:rsidRPr="00F85A94">
        <w:rPr>
          <w:sz w:val="40"/>
          <w:szCs w:val="40"/>
        </w:rPr>
        <w:lastRenderedPageBreak/>
        <w:t xml:space="preserve">Verklaren het volgende te zijn </w:t>
      </w:r>
      <w:r w:rsidR="00F85A94" w:rsidRPr="00F85A94">
        <w:rPr>
          <w:sz w:val="40"/>
          <w:szCs w:val="40"/>
        </w:rPr>
        <w:t>over</w:t>
      </w:r>
      <w:r w:rsidRPr="00F85A94">
        <w:rPr>
          <w:sz w:val="40"/>
          <w:szCs w:val="40"/>
        </w:rPr>
        <w:t>eengekomen</w:t>
      </w:r>
      <w:bookmarkEnd w:id="24"/>
      <w:bookmarkEnd w:id="25"/>
      <w:bookmarkEnd w:id="26"/>
      <w:bookmarkEnd w:id="27"/>
      <w:bookmarkEnd w:id="28"/>
      <w:bookmarkEnd w:id="29"/>
    </w:p>
    <w:tbl>
      <w:tblPr>
        <w:tblStyle w:val="Tabelraster"/>
        <w:tblW w:w="14605" w:type="dxa"/>
        <w:tblInd w:w="-5" w:type="dxa"/>
        <w:tblLayout w:type="fixed"/>
        <w:tblLook w:val="04A0" w:firstRow="1" w:lastRow="0" w:firstColumn="1" w:lastColumn="0" w:noHBand="0" w:noVBand="1"/>
      </w:tblPr>
      <w:tblGrid>
        <w:gridCol w:w="1422"/>
        <w:gridCol w:w="1024"/>
        <w:gridCol w:w="2515"/>
        <w:gridCol w:w="4683"/>
        <w:gridCol w:w="1422"/>
        <w:gridCol w:w="2117"/>
        <w:gridCol w:w="1422"/>
      </w:tblGrid>
      <w:tr w:rsidR="00592121" w:rsidRPr="007C2D28" w14:paraId="7BF26FDC" w14:textId="77777777" w:rsidTr="007B568B">
        <w:trPr>
          <w:gridAfter w:val="3"/>
          <w:wAfter w:w="4961" w:type="dxa"/>
        </w:trPr>
        <w:tc>
          <w:tcPr>
            <w:tcW w:w="9644" w:type="dxa"/>
            <w:gridSpan w:val="4"/>
            <w:tcBorders>
              <w:top w:val="nil"/>
              <w:left w:val="nil"/>
              <w:bottom w:val="nil"/>
              <w:right w:val="nil"/>
            </w:tcBorders>
          </w:tcPr>
          <w:p w14:paraId="3F16E0B3" w14:textId="77777777" w:rsidR="00592121" w:rsidRPr="00EC2532" w:rsidRDefault="00592121" w:rsidP="000852A2">
            <w:pPr>
              <w:pStyle w:val="Kop2"/>
              <w:ind w:left="748" w:hanging="851"/>
              <w:outlineLvl w:val="1"/>
            </w:pPr>
            <w:bookmarkStart w:id="30" w:name="_Toc26261563"/>
            <w:bookmarkStart w:id="31" w:name="_Toc26261601"/>
            <w:bookmarkStart w:id="32" w:name="_Toc26261634"/>
            <w:bookmarkStart w:id="33" w:name="_Toc33773727"/>
            <w:bookmarkStart w:id="34" w:name="_Toc68882406"/>
            <w:r>
              <w:t>Algemeen</w:t>
            </w:r>
            <w:bookmarkEnd w:id="30"/>
            <w:bookmarkEnd w:id="31"/>
            <w:bookmarkEnd w:id="32"/>
            <w:bookmarkEnd w:id="33"/>
            <w:bookmarkEnd w:id="34"/>
          </w:p>
        </w:tc>
      </w:tr>
      <w:tr w:rsidR="00592121" w:rsidRPr="007C2D28" w14:paraId="26228839"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1EBA3553" w14:textId="447A77D3" w:rsidR="00592121" w:rsidRPr="007C2D28" w:rsidRDefault="00592121" w:rsidP="00F85A94">
            <w:pPr>
              <w:pStyle w:val="Kop3"/>
              <w:outlineLvl w:val="2"/>
            </w:pPr>
            <w:bookmarkStart w:id="35" w:name="_Definities"/>
            <w:bookmarkStart w:id="36" w:name="_Toc26255748"/>
            <w:bookmarkStart w:id="37" w:name="_Toc26255880"/>
            <w:bookmarkStart w:id="38" w:name="_Toc26261397"/>
            <w:bookmarkStart w:id="39" w:name="_Toc26261564"/>
            <w:bookmarkStart w:id="40" w:name="_Toc26261602"/>
            <w:bookmarkStart w:id="41" w:name="_Toc33773728"/>
            <w:bookmarkStart w:id="42" w:name="_Toc68882407"/>
            <w:bookmarkEnd w:id="35"/>
            <w:r>
              <w:t>Definities</w:t>
            </w:r>
            <w:bookmarkEnd w:id="36"/>
            <w:bookmarkEnd w:id="37"/>
            <w:bookmarkEnd w:id="38"/>
            <w:bookmarkEnd w:id="39"/>
            <w:bookmarkEnd w:id="40"/>
            <w:bookmarkEnd w:id="41"/>
            <w:bookmarkEnd w:id="42"/>
          </w:p>
        </w:tc>
        <w:tc>
          <w:tcPr>
            <w:tcW w:w="3539" w:type="dxa"/>
            <w:gridSpan w:val="2"/>
            <w:tcBorders>
              <w:right w:val="single" w:sz="4" w:space="0" w:color="auto"/>
            </w:tcBorders>
            <w:shd w:val="clear" w:color="auto" w:fill="auto"/>
          </w:tcPr>
          <w:p w14:paraId="5265CAD1" w14:textId="77777777" w:rsidR="00592121" w:rsidRPr="000852A2" w:rsidRDefault="00592121" w:rsidP="007E34DB">
            <w:pPr>
              <w:rPr>
                <w:color w:val="FF0000"/>
              </w:rPr>
            </w:pPr>
          </w:p>
        </w:tc>
      </w:tr>
      <w:tr w:rsidR="00B35F4B" w:rsidRPr="00F85A94" w14:paraId="3995A669"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15D0B373" w14:textId="37207D2A" w:rsidR="007E34DB" w:rsidRPr="00F85A94" w:rsidRDefault="009C62C7" w:rsidP="007E34DB">
            <w:pPr>
              <w:rPr>
                <w:color w:val="FF0000"/>
              </w:rPr>
            </w:pP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tc>
        <w:tc>
          <w:tcPr>
            <w:tcW w:w="1422" w:type="dxa"/>
          </w:tcPr>
          <w:p w14:paraId="0280F3DC"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2817F16D" w14:textId="77777777" w:rsidR="007E34DB" w:rsidRPr="000852A2" w:rsidRDefault="007E34DB" w:rsidP="007E34DB">
            <w:pPr>
              <w:rPr>
                <w:color w:val="FF0000"/>
              </w:rPr>
            </w:pPr>
          </w:p>
        </w:tc>
      </w:tr>
      <w:tr w:rsidR="007E34DB" w14:paraId="00310DE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3D1DE362" w14:textId="7082E14E" w:rsidR="007E34DB" w:rsidRDefault="007E34DB" w:rsidP="007E34DB">
            <w:pPr>
              <w:rPr>
                <w:lang w:eastAsia="x-none"/>
              </w:rPr>
            </w:pPr>
            <w:r>
              <w:t>In de</w:t>
            </w:r>
            <w:r w:rsidR="00592121">
              <w:t>ze Raamo</w:t>
            </w:r>
            <w:r>
              <w:t>vereenkomst wordt, in aanvulling op artikel 1 (definities) van de</w:t>
            </w:r>
            <w:r w:rsidRPr="00953C9F">
              <w:t xml:space="preserve"> </w:t>
            </w:r>
            <w:r w:rsidRPr="006531DB">
              <w:t>VNG Algemene Inkoop voorwaarden voor leveringen en diensten inclusief addendum regio Noord-Holland-Noord</w:t>
            </w:r>
            <w:r>
              <w:t>, verstaan onder:</w:t>
            </w: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tc>
        <w:tc>
          <w:tcPr>
            <w:tcW w:w="1422" w:type="dxa"/>
          </w:tcPr>
          <w:p w14:paraId="3EA90D41"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766E4A9B" w14:textId="77777777" w:rsidR="007E34DB" w:rsidRPr="000852A2" w:rsidRDefault="007E34DB" w:rsidP="007E34DB">
            <w:pPr>
              <w:rPr>
                <w:color w:val="FF0000"/>
              </w:rPr>
            </w:pPr>
          </w:p>
        </w:tc>
      </w:tr>
      <w:tr w:rsidR="00592121" w14:paraId="4EB80288"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2446" w:type="dxa"/>
            <w:gridSpan w:val="2"/>
          </w:tcPr>
          <w:p w14:paraId="74EF187A" w14:textId="77777777" w:rsidR="00592121" w:rsidRDefault="00592121" w:rsidP="007E34DB">
            <w:pPr>
              <w:rPr>
                <w:lang w:eastAsia="x-none"/>
              </w:rPr>
            </w:pPr>
            <w:r>
              <w:t>Opdracht</w:t>
            </w:r>
          </w:p>
        </w:tc>
        <w:tc>
          <w:tcPr>
            <w:tcW w:w="7198" w:type="dxa"/>
            <w:gridSpan w:val="2"/>
          </w:tcPr>
          <w:p w14:paraId="138AFE0E" w14:textId="77777777" w:rsidR="00592121" w:rsidRDefault="00592121" w:rsidP="007E34DB">
            <w:pPr>
              <w:rPr>
                <w:lang w:eastAsia="x-none"/>
              </w:rPr>
            </w:pPr>
            <w:r>
              <w:t>Een opdracht tot uitvoering van een Prestatie die nader nauwkeurig is omschreven, naar de letter en in de geest van de Overeenkomst. Deze wordt op schriftelijke wijze afgesloten.</w:t>
            </w:r>
          </w:p>
        </w:tc>
      </w:tr>
      <w:tr w:rsidR="00592121" w14:paraId="11453A9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2446" w:type="dxa"/>
            <w:gridSpan w:val="2"/>
          </w:tcPr>
          <w:p w14:paraId="044609DB" w14:textId="77777777" w:rsidR="00592121" w:rsidRDefault="00592121" w:rsidP="007E34DB">
            <w:pPr>
              <w:rPr>
                <w:lang w:eastAsia="x-none"/>
              </w:rPr>
            </w:pPr>
            <w:r w:rsidRPr="00C12A1D">
              <w:t>Raamovereenkomst:</w:t>
            </w:r>
          </w:p>
        </w:tc>
        <w:tc>
          <w:tcPr>
            <w:tcW w:w="7198" w:type="dxa"/>
            <w:gridSpan w:val="2"/>
          </w:tcPr>
          <w:p w14:paraId="0DF4BFFF" w14:textId="77777777" w:rsidR="00592121" w:rsidRDefault="00592121" w:rsidP="007E34DB">
            <w:pPr>
              <w:rPr>
                <w:lang w:eastAsia="x-none"/>
              </w:rPr>
            </w:pPr>
            <w:r w:rsidRPr="00C12A1D">
              <w:t>Deze intentieverklaring, zonder afnamegarantie, met hierin de belangrijkste voorwaarden voor de uitvoering van een Prestatie. De exacte Prestatie wordt omschreven in een Opdracht.</w:t>
            </w:r>
          </w:p>
        </w:tc>
      </w:tr>
      <w:tr w:rsidR="007E34DB" w14:paraId="478CAF7D"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2446" w:type="dxa"/>
            <w:gridSpan w:val="2"/>
          </w:tcPr>
          <w:p w14:paraId="68249E86" w14:textId="77777777" w:rsidR="007E34DB" w:rsidRDefault="007E34DB" w:rsidP="007E34DB">
            <w:pPr>
              <w:rPr>
                <w:lang w:eastAsia="x-none"/>
              </w:rPr>
            </w:pPr>
            <w:r w:rsidRPr="006531DB">
              <w:t>AIV</w:t>
            </w:r>
          </w:p>
        </w:tc>
        <w:tc>
          <w:tcPr>
            <w:tcW w:w="7198" w:type="dxa"/>
            <w:gridSpan w:val="2"/>
          </w:tcPr>
          <w:p w14:paraId="5FE25C62" w14:textId="77777777" w:rsidR="007E34DB" w:rsidRDefault="007E34DB" w:rsidP="007E34DB">
            <w:pPr>
              <w:rPr>
                <w:lang w:eastAsia="x-none"/>
              </w:rPr>
            </w:pPr>
            <w:r w:rsidRPr="006531DB">
              <w:t>VNG Algemene Inkoop voorwaarden voor leveringen en diensten inclusief addendum regio Noord-Holland-Noord.</w:t>
            </w:r>
          </w:p>
        </w:tc>
        <w:tc>
          <w:tcPr>
            <w:tcW w:w="1422" w:type="dxa"/>
          </w:tcPr>
          <w:p w14:paraId="09FF166A"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1A0B88D2" w14:textId="77777777" w:rsidR="007E34DB" w:rsidRPr="000852A2" w:rsidRDefault="007E34DB" w:rsidP="007E34DB">
            <w:pPr>
              <w:rPr>
                <w:color w:val="FF0000"/>
              </w:rPr>
            </w:pPr>
          </w:p>
        </w:tc>
      </w:tr>
      <w:tr w:rsidR="007E34DB" w:rsidRPr="007C2D28" w14:paraId="6886F41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B352805" w14:textId="77777777" w:rsidR="007E34DB" w:rsidRPr="007C2D28" w:rsidRDefault="007E34DB" w:rsidP="00F85A94">
            <w:pPr>
              <w:pStyle w:val="Kop3"/>
              <w:outlineLvl w:val="2"/>
            </w:pPr>
            <w:bookmarkStart w:id="43" w:name="_Inhoud_van_de"/>
            <w:bookmarkStart w:id="44" w:name="_Toc26255749"/>
            <w:bookmarkStart w:id="45" w:name="_Toc26255881"/>
            <w:bookmarkStart w:id="46" w:name="_Toc26261398"/>
            <w:bookmarkStart w:id="47" w:name="_Toc26261565"/>
            <w:bookmarkStart w:id="48" w:name="_Toc26261603"/>
            <w:bookmarkStart w:id="49" w:name="_Toc33773729"/>
            <w:bookmarkStart w:id="50" w:name="_Toc68882408"/>
            <w:bookmarkStart w:id="51" w:name="_Toc443472392"/>
            <w:bookmarkEnd w:id="43"/>
            <w:r w:rsidRPr="007C2D28">
              <w:t>Inhoud van de Overeenkomst</w:t>
            </w:r>
            <w:bookmarkEnd w:id="44"/>
            <w:bookmarkEnd w:id="45"/>
            <w:bookmarkEnd w:id="46"/>
            <w:bookmarkEnd w:id="47"/>
            <w:bookmarkEnd w:id="48"/>
            <w:bookmarkEnd w:id="49"/>
            <w:bookmarkEnd w:id="50"/>
          </w:p>
        </w:tc>
        <w:tc>
          <w:tcPr>
            <w:tcW w:w="1422" w:type="dxa"/>
          </w:tcPr>
          <w:p w14:paraId="414D514F"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4E352987" w14:textId="77777777" w:rsidR="007E34DB" w:rsidRPr="000852A2" w:rsidRDefault="007E34DB" w:rsidP="007E34DB">
            <w:pPr>
              <w:rPr>
                <w:color w:val="FF0000"/>
              </w:rPr>
            </w:pPr>
          </w:p>
        </w:tc>
      </w:tr>
      <w:tr w:rsidR="00B35F4B" w:rsidRPr="00F85A94" w14:paraId="23EF76C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1C4FCEBC" w14:textId="286DB7E1" w:rsidR="007E34DB" w:rsidRPr="00F85A94" w:rsidRDefault="007E34DB" w:rsidP="007E34DB">
            <w:pPr>
              <w:rPr>
                <w:color w:val="FF0000"/>
              </w:rPr>
            </w:pPr>
          </w:p>
        </w:tc>
        <w:tc>
          <w:tcPr>
            <w:tcW w:w="1422" w:type="dxa"/>
          </w:tcPr>
          <w:p w14:paraId="3CBABFBD"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635A8D66" w14:textId="77777777" w:rsidR="007E34DB" w:rsidRPr="000852A2" w:rsidRDefault="007E34DB" w:rsidP="007E34DB">
            <w:pPr>
              <w:rPr>
                <w:color w:val="FF0000"/>
              </w:rPr>
            </w:pPr>
          </w:p>
        </w:tc>
      </w:tr>
      <w:tr w:rsidR="007E34DB" w14:paraId="77657D3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34AD2370" w14:textId="77777777" w:rsidR="007E34DB" w:rsidRDefault="007E34DB" w:rsidP="007E34DB">
            <w:pPr>
              <w:pStyle w:val="Lijstalinea"/>
              <w:numPr>
                <w:ilvl w:val="0"/>
                <w:numId w:val="6"/>
              </w:numPr>
            </w:pPr>
            <w:r w:rsidRPr="00B302B9">
              <w:t>De navolgende documenten</w:t>
            </w:r>
            <w:r w:rsidRPr="0F71423F">
              <w:t xml:space="preserve"> </w:t>
            </w:r>
            <w:r w:rsidRPr="00B302B9">
              <w:t xml:space="preserve">maken deel uit van </w:t>
            </w:r>
            <w:r>
              <w:t>de Overeenkomst:</w:t>
            </w:r>
          </w:p>
        </w:tc>
        <w:tc>
          <w:tcPr>
            <w:tcW w:w="1422" w:type="dxa"/>
          </w:tcPr>
          <w:p w14:paraId="7135436C"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236867DE" w14:textId="77777777" w:rsidR="007E34DB" w:rsidRPr="000852A2" w:rsidRDefault="007E34DB" w:rsidP="007E34DB">
            <w:pPr>
              <w:rPr>
                <w:color w:val="FF0000"/>
              </w:rPr>
            </w:pPr>
          </w:p>
        </w:tc>
      </w:tr>
      <w:tr w:rsidR="007E34DB" w14:paraId="382DB42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B80E74C" w14:textId="77777777" w:rsidR="007E34DB" w:rsidRDefault="007E34DB" w:rsidP="007E34DB">
            <w:pPr>
              <w:pStyle w:val="Lijstalinea"/>
              <w:numPr>
                <w:ilvl w:val="0"/>
                <w:numId w:val="10"/>
              </w:numPr>
              <w:rPr>
                <w:lang w:eastAsia="x-none"/>
              </w:rPr>
            </w:pPr>
            <w:r w:rsidRPr="005C471A">
              <w:t>Dit document;</w:t>
            </w:r>
          </w:p>
        </w:tc>
        <w:tc>
          <w:tcPr>
            <w:tcW w:w="1422" w:type="dxa"/>
          </w:tcPr>
          <w:p w14:paraId="6B35F319"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0FBBF188" w14:textId="77777777" w:rsidR="007E34DB" w:rsidRPr="000852A2" w:rsidRDefault="007E34DB" w:rsidP="007E34DB">
            <w:pPr>
              <w:rPr>
                <w:color w:val="FF0000"/>
              </w:rPr>
            </w:pPr>
          </w:p>
        </w:tc>
      </w:tr>
      <w:tr w:rsidR="007B568B" w14:paraId="21714A3B"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D909067" w14:textId="77777777" w:rsidR="007B568B" w:rsidRDefault="007B568B" w:rsidP="007E34DB">
            <w:pPr>
              <w:pStyle w:val="Lijstalinea"/>
              <w:numPr>
                <w:ilvl w:val="0"/>
                <w:numId w:val="10"/>
              </w:numPr>
              <w:rPr>
                <w:lang w:eastAsia="x-none"/>
              </w:rPr>
            </w:pPr>
            <w:r>
              <w:t xml:space="preserve">Nota van Inlichting(en), d.d. </w:t>
            </w:r>
            <w:r w:rsidRPr="00190243">
              <w:rPr>
                <w:color w:val="00B0F0"/>
              </w:rPr>
              <w:t>datum</w:t>
            </w:r>
            <w:r w:rsidRPr="00E769FF">
              <w:t>;</w:t>
            </w:r>
          </w:p>
        </w:tc>
      </w:tr>
      <w:tr w:rsidR="007B568B" w14:paraId="7B57E3F9"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1250C08" w14:textId="4B9F56AD" w:rsidR="007B568B" w:rsidRDefault="007B568B" w:rsidP="007B568B">
            <w:pPr>
              <w:pStyle w:val="Lijstalinea"/>
              <w:numPr>
                <w:ilvl w:val="0"/>
                <w:numId w:val="10"/>
              </w:numPr>
              <w:rPr>
                <w:lang w:eastAsia="x-none"/>
              </w:rPr>
            </w:pPr>
            <w:r>
              <w:t xml:space="preserve">Aanbestedingsstukken, d.d. </w:t>
            </w:r>
            <w:r w:rsidRPr="00190243">
              <w:rPr>
                <w:color w:val="00B0F0"/>
              </w:rPr>
              <w:t>datum</w:t>
            </w:r>
            <w:r>
              <w:rPr>
                <w:color w:val="00B0F0"/>
              </w:rPr>
              <w:t>;</w:t>
            </w:r>
          </w:p>
        </w:tc>
      </w:tr>
      <w:tr w:rsidR="007B568B" w14:paraId="6B690BEB"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75D1B8F8" w14:textId="77777777" w:rsidR="007B568B" w:rsidRPr="00190243" w:rsidRDefault="007B568B" w:rsidP="007E34DB">
            <w:pPr>
              <w:pStyle w:val="Lijstalinea"/>
              <w:numPr>
                <w:ilvl w:val="0"/>
                <w:numId w:val="10"/>
              </w:numPr>
              <w:rPr>
                <w:lang w:eastAsia="x-none"/>
              </w:rPr>
            </w:pPr>
            <w:r w:rsidRPr="00B15C2F">
              <w:t>VNG Algemene Inkoop voorwaarden voor leveringen en diensten inclusief addendum regio Noord-Holland-Noord</w:t>
            </w:r>
            <w:r w:rsidRPr="00A112B9">
              <w:t xml:space="preserve"> (AIV);</w:t>
            </w:r>
          </w:p>
        </w:tc>
        <w:tc>
          <w:tcPr>
            <w:tcW w:w="3539" w:type="dxa"/>
            <w:gridSpan w:val="2"/>
            <w:tcBorders>
              <w:right w:val="single" w:sz="4" w:space="0" w:color="auto"/>
            </w:tcBorders>
          </w:tcPr>
          <w:p w14:paraId="0E22E2F2" w14:textId="77777777" w:rsidR="007B568B" w:rsidRPr="000852A2" w:rsidRDefault="007B568B" w:rsidP="007E34DB">
            <w:pPr>
              <w:rPr>
                <w:color w:val="FF0000"/>
              </w:rPr>
            </w:pPr>
          </w:p>
        </w:tc>
      </w:tr>
      <w:tr w:rsidR="007E34DB" w14:paraId="6003BD4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37FB2471" w14:textId="77777777" w:rsidR="007E34DB" w:rsidRPr="00B15C2F" w:rsidRDefault="007E34DB" w:rsidP="007E34DB">
            <w:pPr>
              <w:pStyle w:val="Lijstalinea"/>
              <w:numPr>
                <w:ilvl w:val="0"/>
                <w:numId w:val="10"/>
              </w:numPr>
              <w:rPr>
                <w:lang w:eastAsia="x-none"/>
              </w:rPr>
            </w:pPr>
            <w:r>
              <w:t xml:space="preserve">Offerte Contractant, d.d. </w:t>
            </w:r>
            <w:r w:rsidRPr="00190243">
              <w:rPr>
                <w:color w:val="00B0F0"/>
              </w:rPr>
              <w:t>datum</w:t>
            </w:r>
            <w:r>
              <w:rPr>
                <w:color w:val="00B0F0"/>
              </w:rPr>
              <w:t>.</w:t>
            </w:r>
          </w:p>
        </w:tc>
        <w:tc>
          <w:tcPr>
            <w:tcW w:w="1422" w:type="dxa"/>
          </w:tcPr>
          <w:p w14:paraId="38B1D672"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197CB3A0" w14:textId="77777777" w:rsidR="007E34DB" w:rsidRPr="000852A2" w:rsidRDefault="007E34DB" w:rsidP="007E34DB">
            <w:pPr>
              <w:rPr>
                <w:color w:val="FF0000"/>
              </w:rPr>
            </w:pPr>
          </w:p>
        </w:tc>
      </w:tr>
      <w:tr w:rsidR="007E34DB" w14:paraId="52264D3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A81BA9E" w14:textId="77777777" w:rsidR="007E34DB" w:rsidRDefault="007E34DB" w:rsidP="007E34DB">
            <w:pPr>
              <w:pStyle w:val="Lijstalinea"/>
              <w:numPr>
                <w:ilvl w:val="0"/>
                <w:numId w:val="6"/>
              </w:numPr>
            </w:pPr>
            <w:r>
              <w:t>De stukken hierboven genoemd, behalve dit document, zijn als bijlage toegevoegd.</w:t>
            </w:r>
          </w:p>
        </w:tc>
        <w:tc>
          <w:tcPr>
            <w:tcW w:w="1422" w:type="dxa"/>
          </w:tcPr>
          <w:p w14:paraId="2DE1071B"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2CDA6A21" w14:textId="77777777" w:rsidR="007E34DB" w:rsidRPr="000852A2" w:rsidRDefault="007E34DB" w:rsidP="007E34DB">
            <w:pPr>
              <w:rPr>
                <w:color w:val="FF0000"/>
              </w:rPr>
            </w:pPr>
          </w:p>
        </w:tc>
      </w:tr>
      <w:tr w:rsidR="007E34DB" w14:paraId="6A6369D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226D90B9" w14:textId="77777777" w:rsidR="007E34DB" w:rsidRDefault="007E34DB" w:rsidP="007E34DB">
            <w:pPr>
              <w:pStyle w:val="Lijstalinea"/>
              <w:numPr>
                <w:ilvl w:val="0"/>
                <w:numId w:val="6"/>
              </w:numPr>
              <w:rPr>
                <w:lang w:eastAsia="x-none"/>
              </w:rPr>
            </w:pPr>
            <w:r>
              <w:t>Voor zover de bovengenoemde documenten met elkaar in tegenspraak zijn, prevaleert het eerder genoemde document boven het later genoemde.</w:t>
            </w:r>
          </w:p>
        </w:tc>
        <w:tc>
          <w:tcPr>
            <w:tcW w:w="1422" w:type="dxa"/>
          </w:tcPr>
          <w:p w14:paraId="6055DD33"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5913DF1E" w14:textId="77777777" w:rsidR="007E34DB" w:rsidRPr="000852A2" w:rsidRDefault="007E34DB" w:rsidP="007E34DB">
            <w:pPr>
              <w:rPr>
                <w:color w:val="FF0000"/>
              </w:rPr>
            </w:pPr>
          </w:p>
        </w:tc>
      </w:tr>
      <w:tr w:rsidR="007E34DB" w14:paraId="61997F5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2DF9B06" w14:textId="77777777" w:rsidR="007E34DB" w:rsidRDefault="007E34DB" w:rsidP="007E34DB">
            <w:pPr>
              <w:pStyle w:val="Lijstalinea"/>
              <w:numPr>
                <w:ilvl w:val="0"/>
                <w:numId w:val="6"/>
              </w:numPr>
              <w:rPr>
                <w:lang w:eastAsia="x-none"/>
              </w:rPr>
            </w:pPr>
            <w:r>
              <w:t>De Gemeente en Contractant zijn ieder verantwoordelijk voor de inhoud van hun inbreng. Partijen wijzen elkaar op klaarblijkelijke tegenstrijdigheden.</w:t>
            </w:r>
          </w:p>
        </w:tc>
        <w:tc>
          <w:tcPr>
            <w:tcW w:w="1422" w:type="dxa"/>
          </w:tcPr>
          <w:p w14:paraId="574AE0B6"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6E9B9469" w14:textId="77777777" w:rsidR="007E34DB" w:rsidRPr="000852A2" w:rsidRDefault="007E34DB" w:rsidP="007E34DB">
            <w:pPr>
              <w:rPr>
                <w:color w:val="FF0000"/>
              </w:rPr>
            </w:pPr>
          </w:p>
        </w:tc>
      </w:tr>
      <w:tr w:rsidR="007E34DB" w14:paraId="515796F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58B849D5" w14:textId="0F03358F" w:rsidR="007E34DB" w:rsidRDefault="007E34DB" w:rsidP="007E34DB">
            <w:pPr>
              <w:pStyle w:val="Lijstalinea"/>
              <w:numPr>
                <w:ilvl w:val="0"/>
                <w:numId w:val="6"/>
              </w:numPr>
              <w:rPr>
                <w:lang w:eastAsia="x-none"/>
              </w:rPr>
            </w:pPr>
            <w:r>
              <w:t xml:space="preserve">Het staat Partijen vrij om nadere afspraken met elkaar te maken ter uitvoering van de </w:t>
            </w:r>
            <w:r w:rsidR="001C1C4D">
              <w:t>Raamo</w:t>
            </w:r>
            <w:r>
              <w:t>vereenkomst. Hierbij gaat nieuw voor oud. Partijen blijven hierbij</w:t>
            </w:r>
            <w:r w:rsidRPr="00A1612B">
              <w:t xml:space="preserve"> </w:t>
            </w:r>
            <w:r>
              <w:t xml:space="preserve">binnen de kaders van de Aanbestedingswet 2012 en jurisprudentie en Partijen moeten schriftelijk met de afspraak instemmen. Nadere afspraken worden vastgelegd in een addendum en bijgevoegd bij deze </w:t>
            </w:r>
            <w:r w:rsidR="001C1C4D">
              <w:t>Raam</w:t>
            </w:r>
            <w:r>
              <w:t>overeenkomst.</w:t>
            </w:r>
          </w:p>
        </w:tc>
        <w:tc>
          <w:tcPr>
            <w:tcW w:w="1422" w:type="dxa"/>
          </w:tcPr>
          <w:p w14:paraId="30F566EB"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517A067C" w14:textId="77777777" w:rsidR="007E34DB" w:rsidRPr="000852A2" w:rsidRDefault="007E34DB" w:rsidP="007E34DB">
            <w:pPr>
              <w:rPr>
                <w:color w:val="FF0000"/>
              </w:rPr>
            </w:pPr>
          </w:p>
        </w:tc>
      </w:tr>
      <w:tr w:rsidR="007B568B" w14:paraId="133842E0"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28476C5B" w14:textId="55095DD3" w:rsidR="007B568B" w:rsidRDefault="007B568B" w:rsidP="007E34DB">
            <w:pPr>
              <w:pStyle w:val="Lijstalinea"/>
              <w:numPr>
                <w:ilvl w:val="0"/>
                <w:numId w:val="6"/>
              </w:numPr>
            </w:pPr>
            <w:r>
              <w:t xml:space="preserve">De Gemeente is niet verplicht om gedurende de looptijd van de </w:t>
            </w:r>
            <w:r w:rsidR="001C1C4D">
              <w:t>Raamo</w:t>
            </w:r>
            <w:r>
              <w:t xml:space="preserve">vereenkomst Opdrachten tot het leveren van Prestaties te verstrekken, maar is daartoe gerechtigd. Contractant kan daarom in geen enkel geval aanspraak maken op het verkrijgen van Opdrachten tot het leveren van Prestaties gedurende de looptijd van de </w:t>
            </w:r>
            <w:r w:rsidR="001C1C4D">
              <w:t>Raamo</w:t>
            </w:r>
            <w:r>
              <w:t xml:space="preserve">vereenkomst. </w:t>
            </w:r>
          </w:p>
        </w:tc>
        <w:tc>
          <w:tcPr>
            <w:tcW w:w="3539" w:type="dxa"/>
            <w:gridSpan w:val="2"/>
            <w:tcBorders>
              <w:right w:val="single" w:sz="4" w:space="0" w:color="auto"/>
            </w:tcBorders>
          </w:tcPr>
          <w:p w14:paraId="4E00E404" w14:textId="1164D787" w:rsidR="007B568B" w:rsidRPr="000852A2" w:rsidRDefault="007B568B" w:rsidP="007E34DB">
            <w:pPr>
              <w:rPr>
                <w:color w:val="FF0000"/>
                <w:lang w:eastAsia="x-none"/>
              </w:rPr>
            </w:pPr>
          </w:p>
        </w:tc>
      </w:tr>
      <w:tr w:rsidR="007B568B" w14:paraId="05C9CCE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706A418C" w14:textId="77777777" w:rsidR="007B568B" w:rsidRDefault="007B568B" w:rsidP="00F85A94">
            <w:pPr>
              <w:pStyle w:val="Kop3"/>
              <w:outlineLvl w:val="2"/>
            </w:pPr>
            <w:bookmarkStart w:id="52" w:name="_Toc443472394"/>
            <w:bookmarkStart w:id="53" w:name="_Toc26255750"/>
            <w:bookmarkStart w:id="54" w:name="_Toc26255882"/>
            <w:bookmarkStart w:id="55" w:name="_Toc26261399"/>
            <w:bookmarkStart w:id="56" w:name="_Toc26261566"/>
            <w:bookmarkStart w:id="57" w:name="_Toc26261604"/>
            <w:bookmarkStart w:id="58" w:name="_Toc33773730"/>
            <w:bookmarkStart w:id="59" w:name="_Toc68882409"/>
            <w:r>
              <w:t>Duur van de Overeenkoms</w:t>
            </w:r>
            <w:bookmarkEnd w:id="52"/>
            <w:r>
              <w:t>t</w:t>
            </w:r>
            <w:bookmarkEnd w:id="53"/>
            <w:bookmarkEnd w:id="54"/>
            <w:bookmarkEnd w:id="55"/>
            <w:bookmarkEnd w:id="56"/>
            <w:bookmarkEnd w:id="57"/>
            <w:bookmarkEnd w:id="58"/>
            <w:bookmarkEnd w:id="59"/>
          </w:p>
        </w:tc>
        <w:tc>
          <w:tcPr>
            <w:tcW w:w="3539" w:type="dxa"/>
            <w:gridSpan w:val="2"/>
            <w:tcBorders>
              <w:right w:val="single" w:sz="4" w:space="0" w:color="auto"/>
            </w:tcBorders>
          </w:tcPr>
          <w:p w14:paraId="3233BC41" w14:textId="77777777" w:rsidR="007B568B" w:rsidRPr="000852A2" w:rsidRDefault="007B568B" w:rsidP="007E34DB">
            <w:pPr>
              <w:rPr>
                <w:color w:val="FF0000"/>
              </w:rPr>
            </w:pPr>
          </w:p>
        </w:tc>
      </w:tr>
      <w:tr w:rsidR="007B568B" w:rsidRPr="00F85A94" w14:paraId="520D7255" w14:textId="77777777" w:rsidTr="000113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4"/>
          <w:wAfter w:w="9644" w:type="dxa"/>
          <w:cantSplit/>
        </w:trPr>
        <w:tc>
          <w:tcPr>
            <w:tcW w:w="1422" w:type="dxa"/>
          </w:tcPr>
          <w:p w14:paraId="3D0645DD" w14:textId="77777777" w:rsidR="007B568B" w:rsidRPr="000852A2" w:rsidRDefault="007B568B" w:rsidP="007E34DB">
            <w:pPr>
              <w:rPr>
                <w:color w:val="FFFFFF" w:themeColor="background1"/>
              </w:rPr>
            </w:pPr>
          </w:p>
        </w:tc>
        <w:tc>
          <w:tcPr>
            <w:tcW w:w="3539" w:type="dxa"/>
            <w:gridSpan w:val="2"/>
            <w:tcBorders>
              <w:right w:val="single" w:sz="4" w:space="0" w:color="auto"/>
            </w:tcBorders>
          </w:tcPr>
          <w:p w14:paraId="34B2FFD6" w14:textId="77777777" w:rsidR="007B568B" w:rsidRPr="000852A2" w:rsidRDefault="007B568B" w:rsidP="007E34DB">
            <w:pPr>
              <w:rPr>
                <w:color w:val="FF0000"/>
              </w:rPr>
            </w:pPr>
          </w:p>
        </w:tc>
      </w:tr>
      <w:tr w:rsidR="007B568B" w:rsidRPr="007C2D28" w14:paraId="536421A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0D90A91" w14:textId="1945FF88" w:rsidR="007B568B" w:rsidRPr="0047070C" w:rsidRDefault="007B568B" w:rsidP="007E34DB">
            <w:pPr>
              <w:pStyle w:val="Lijstalinea"/>
              <w:numPr>
                <w:ilvl w:val="0"/>
                <w:numId w:val="11"/>
              </w:numPr>
            </w:pPr>
            <w:r w:rsidRPr="0047070C">
              <w:t xml:space="preserve">De Overeenkomst treedt in werking op </w:t>
            </w:r>
            <w:r>
              <w:t>1</w:t>
            </w:r>
            <w:r w:rsidR="00D8576F">
              <w:t>6</w:t>
            </w:r>
            <w:r>
              <w:t xml:space="preserve"> juni 2021</w:t>
            </w:r>
            <w:r w:rsidRPr="0047070C">
              <w:t>.</w:t>
            </w:r>
          </w:p>
        </w:tc>
      </w:tr>
      <w:tr w:rsidR="007B568B" w:rsidRPr="007C2D28" w14:paraId="12A3EA2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D08D6F5" w14:textId="4C58B516" w:rsidR="007B568B" w:rsidRPr="0047070C" w:rsidRDefault="007B568B" w:rsidP="007E34DB">
            <w:pPr>
              <w:pStyle w:val="Lijstalinea"/>
              <w:numPr>
                <w:ilvl w:val="0"/>
                <w:numId w:val="11"/>
              </w:numPr>
            </w:pPr>
            <w:r w:rsidRPr="00751459">
              <w:t xml:space="preserve">De Overeenkomst loopt af op </w:t>
            </w:r>
            <w:r w:rsidR="00D8576F">
              <w:t>15</w:t>
            </w:r>
            <w:r w:rsidR="00CD3549">
              <w:t xml:space="preserve"> </w:t>
            </w:r>
            <w:r>
              <w:t>juni 2023.</w:t>
            </w:r>
          </w:p>
        </w:tc>
      </w:tr>
      <w:tr w:rsidR="007B568B" w:rsidRPr="007C2D28" w14:paraId="494E60B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0C730A70" w14:textId="376B6A36" w:rsidR="007B568B" w:rsidRDefault="007B568B" w:rsidP="007E34DB">
            <w:pPr>
              <w:pStyle w:val="Lijstalinea"/>
              <w:numPr>
                <w:ilvl w:val="0"/>
                <w:numId w:val="11"/>
              </w:numPr>
            </w:pPr>
            <w:r w:rsidRPr="00F60988">
              <w:t xml:space="preserve">De Gemeente kan de Overeenkomst, onder dezelfde voorwaarden, </w:t>
            </w:r>
            <w:r>
              <w:t>twee</w:t>
            </w:r>
            <w:r w:rsidRPr="00F60988">
              <w:t xml:space="preserve"> maal verlengen met een periode van maximaal </w:t>
            </w:r>
            <w:r>
              <w:t>1</w:t>
            </w:r>
            <w:r w:rsidRPr="00F60988">
              <w:t xml:space="preserve"> </w:t>
            </w:r>
            <w:r>
              <w:t>jaar</w:t>
            </w:r>
            <w:r w:rsidRPr="00F60988">
              <w:t xml:space="preserve">. De Gemeente zal deze beslissing, per verlengingsoptie, </w:t>
            </w:r>
            <w:r>
              <w:t>2</w:t>
            </w:r>
            <w:r w:rsidRPr="00F60988">
              <w:t xml:space="preserve"> maanden voor verstrijken van de actuele looptijd schriftelijk aan Contractant kenbaar maken.</w:t>
            </w:r>
          </w:p>
        </w:tc>
      </w:tr>
      <w:tr w:rsidR="007B568B" w:rsidRPr="007C2D28" w14:paraId="6BF0A44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600AF55A" w14:textId="1C2875E9" w:rsidR="007B568B" w:rsidRPr="00C4681E" w:rsidRDefault="007B568B" w:rsidP="007E34DB">
            <w:pPr>
              <w:pStyle w:val="Lijstalinea"/>
              <w:numPr>
                <w:ilvl w:val="0"/>
                <w:numId w:val="11"/>
              </w:numPr>
            </w:pPr>
            <w:bookmarkStart w:id="60" w:name="_Hlk33188373"/>
            <w:r w:rsidRPr="00C4681E">
              <w:t xml:space="preserve">Indien de Gemeente heeft afgeroepen tot de oorspronkelijk geraamde waarde of de beoogde hoeveelheid, kan de Gemeente de Overeenkomst </w:t>
            </w:r>
            <w:r w:rsidR="00D753AE">
              <w:t>beëindigen</w:t>
            </w:r>
            <w:r w:rsidRPr="00C4681E">
              <w:t xml:space="preserve">, zonder schadeplicht, middels een schriftelijke opzegging. </w:t>
            </w:r>
          </w:p>
        </w:tc>
      </w:tr>
      <w:bookmarkEnd w:id="60"/>
      <w:tr w:rsidR="007B568B" w:rsidRPr="007C2D28" w14:paraId="4361FB7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09DA574A" w14:textId="77777777" w:rsidR="007B568B" w:rsidRDefault="007B568B" w:rsidP="007E34DB">
            <w:pPr>
              <w:pStyle w:val="Lijstalinea"/>
              <w:numPr>
                <w:ilvl w:val="0"/>
                <w:numId w:val="11"/>
              </w:numPr>
            </w:pPr>
            <w:r>
              <w:fldChar w:fldCharType="begin"/>
            </w:r>
            <w:r>
              <w:instrText xml:space="preserve"> HYPERLINK \l "_Duur_van_de" \o "Toepassen bij raamovereenkomsten." </w:instrText>
            </w:r>
            <w:r>
              <w:fldChar w:fldCharType="end"/>
            </w:r>
            <w:r w:rsidRPr="007E34DB">
              <w:rPr>
                <w:rFonts w:eastAsia="Calibri"/>
              </w:rPr>
              <w:t xml:space="preserve">De duur van een Opdracht die aan Contractant wordt gegund is in desbetreffende Opdracht vastgelegd. De datum van beëindiging van een Opdracht kan buiten de periode vallen zoals genoemd in lid 02 en 03 van dit artikel. </w:t>
            </w:r>
          </w:p>
        </w:tc>
      </w:tr>
      <w:tr w:rsidR="00E15C91" w:rsidRPr="007C2D28" w14:paraId="5110B1F0"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20F99B44" w14:textId="4F4ABC86" w:rsidR="00E15C91" w:rsidRDefault="00E15C91" w:rsidP="007E34DB">
            <w:pPr>
              <w:pStyle w:val="Lijstalinea"/>
              <w:numPr>
                <w:ilvl w:val="0"/>
                <w:numId w:val="11"/>
              </w:numPr>
            </w:pPr>
            <w:r w:rsidRPr="007E34DB">
              <w:rPr>
                <w:rFonts w:eastAsia="Calibri"/>
              </w:rPr>
              <w:lastRenderedPageBreak/>
              <w:t xml:space="preserve">Rechten en verplichtingen welke naar hun aard bestemd zijn om ook na beëindiging van de </w:t>
            </w:r>
            <w:r>
              <w:rPr>
                <w:rFonts w:eastAsia="Calibri"/>
              </w:rPr>
              <w:t>Raamo</w:t>
            </w:r>
            <w:r w:rsidRPr="007E34DB">
              <w:rPr>
                <w:rFonts w:eastAsia="Calibri"/>
              </w:rPr>
              <w:t xml:space="preserve">vereenkomst voort te duren, blijven na opzegging of ontbinding van de </w:t>
            </w:r>
            <w:r>
              <w:rPr>
                <w:rFonts w:eastAsia="Calibri"/>
              </w:rPr>
              <w:t>Raamo</w:t>
            </w:r>
            <w:r w:rsidRPr="007E34DB">
              <w:rPr>
                <w:rFonts w:eastAsia="Calibri"/>
              </w:rPr>
              <w:t>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w:t>
            </w:r>
          </w:p>
        </w:tc>
      </w:tr>
      <w:tr w:rsidR="00E15C91" w:rsidRPr="007C2D28" w14:paraId="1F7E89B8"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0887181C" w14:textId="376E9F20" w:rsidR="00E15C91" w:rsidRDefault="009C62C7" w:rsidP="007E34DB">
            <w:pPr>
              <w:pStyle w:val="Lijstalinea"/>
              <w:numPr>
                <w:ilvl w:val="0"/>
                <w:numId w:val="11"/>
              </w:numPr>
            </w:pPr>
            <w:hyperlink w:anchor="_Duur_van_de" w:tooltip="Toepassen bij raamovereenkomsten." w:history="1"/>
            <w:hyperlink w:anchor="_Duur_van_de" w:tooltip="Toepassen bij raamovereenkomsten." w:history="1"/>
            <w:hyperlink w:anchor="_Duur_van_de" w:tooltip="Toepassen bij raamovereenkomsten." w:history="1"/>
            <w:r w:rsidR="00E15C91" w:rsidRPr="00445ED2">
              <w:t xml:space="preserve">De voorwaarden van de </w:t>
            </w:r>
            <w:r w:rsidR="00E15C91">
              <w:t>Raamo</w:t>
            </w:r>
            <w:r w:rsidR="00E15C91" w:rsidRPr="00445ED2">
              <w:t xml:space="preserve">vereenkomst blijven van toepassing op alle Opdrachten die na het eindigen van de </w:t>
            </w:r>
            <w:r w:rsidR="00E15C91">
              <w:t>Raamo</w:t>
            </w:r>
            <w:r w:rsidR="00E15C91" w:rsidRPr="00445ED2">
              <w:t>vereenkomst nog voortduren.</w:t>
            </w:r>
          </w:p>
        </w:tc>
      </w:tr>
      <w:tr w:rsidR="00E15C91" w:rsidRPr="007C2D28" w14:paraId="37F3700E"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16FE5C48" w14:textId="77777777" w:rsidR="00E15C91" w:rsidRDefault="00E15C91" w:rsidP="00F85A94">
            <w:pPr>
              <w:pStyle w:val="Kop3"/>
              <w:outlineLvl w:val="2"/>
            </w:pPr>
            <w:bookmarkStart w:id="61" w:name="_Toc443472395"/>
            <w:bookmarkStart w:id="62" w:name="_Toc26255751"/>
            <w:bookmarkStart w:id="63" w:name="_Toc26255883"/>
            <w:bookmarkStart w:id="64" w:name="_Toc26261400"/>
            <w:bookmarkStart w:id="65" w:name="_Toc26261567"/>
            <w:bookmarkStart w:id="66" w:name="_Toc26261605"/>
            <w:bookmarkStart w:id="67" w:name="_Toc33773731"/>
            <w:bookmarkStart w:id="68" w:name="_Toc68882410"/>
            <w:r>
              <w:t>Vertegenwoordiging va</w:t>
            </w:r>
            <w:r w:rsidRPr="00E210A7">
              <w:t>n</w:t>
            </w:r>
            <w:r>
              <w:t xml:space="preserve"> Partijen</w:t>
            </w:r>
            <w:bookmarkEnd w:id="61"/>
            <w:bookmarkEnd w:id="62"/>
            <w:bookmarkEnd w:id="63"/>
            <w:bookmarkEnd w:id="64"/>
            <w:bookmarkEnd w:id="65"/>
            <w:bookmarkEnd w:id="66"/>
            <w:bookmarkEnd w:id="67"/>
            <w:bookmarkEnd w:id="68"/>
          </w:p>
          <w:p w14:paraId="54762D43" w14:textId="2C1AB0D3" w:rsidR="001C1C4D" w:rsidRPr="001C1C4D" w:rsidRDefault="001C1C4D" w:rsidP="001C1C4D"/>
        </w:tc>
        <w:tc>
          <w:tcPr>
            <w:tcW w:w="3539" w:type="dxa"/>
            <w:gridSpan w:val="2"/>
            <w:tcBorders>
              <w:right w:val="single" w:sz="4" w:space="0" w:color="auto"/>
            </w:tcBorders>
          </w:tcPr>
          <w:p w14:paraId="7BA65AB9" w14:textId="77777777" w:rsidR="00E15C91" w:rsidRPr="000852A2" w:rsidRDefault="00E15C91" w:rsidP="007E34DB">
            <w:pPr>
              <w:rPr>
                <w:color w:val="FF0000"/>
              </w:rPr>
            </w:pPr>
          </w:p>
        </w:tc>
      </w:tr>
      <w:tr w:rsidR="007E34DB" w:rsidRPr="007C2D28" w14:paraId="5626B780"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111EA4E0" w14:textId="448F0536" w:rsidR="007E34DB" w:rsidRPr="00445ED2" w:rsidRDefault="007E34DB" w:rsidP="007E34DB">
            <w:pPr>
              <w:pStyle w:val="Lijstalinea"/>
              <w:numPr>
                <w:ilvl w:val="0"/>
                <w:numId w:val="12"/>
              </w:numPr>
              <w:rPr>
                <w:lang w:eastAsia="x-none"/>
              </w:rPr>
            </w:pPr>
            <w:r>
              <w:t xml:space="preserve">Partijen zorgen elk voor één contactpersoon, die namens hem als gemachtigde kan optreden in alle zaken voor de </w:t>
            </w:r>
            <w:r w:rsidR="00E15C91">
              <w:t>Raamo</w:t>
            </w:r>
            <w:r>
              <w:t>vereenkomst. Partijen stellen elkaar schriftelijk op de hoogte van alle benodigde contactgegevens en exacte mandatering.</w:t>
            </w:r>
          </w:p>
        </w:tc>
        <w:tc>
          <w:tcPr>
            <w:tcW w:w="1422" w:type="dxa"/>
          </w:tcPr>
          <w:p w14:paraId="5FA7EC68"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4825331D" w14:textId="77777777" w:rsidR="007E34DB" w:rsidRPr="000852A2" w:rsidRDefault="007E34DB" w:rsidP="007E34DB">
            <w:pPr>
              <w:rPr>
                <w:color w:val="FF0000"/>
              </w:rPr>
            </w:pPr>
          </w:p>
        </w:tc>
      </w:tr>
      <w:tr w:rsidR="007E34DB" w:rsidRPr="007C2D28" w14:paraId="374FA1B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228ADD4" w14:textId="77777777" w:rsidR="007E34DB" w:rsidRPr="00EC2532" w:rsidRDefault="007E34DB" w:rsidP="00BE445D">
            <w:pPr>
              <w:pStyle w:val="Kop2"/>
              <w:ind w:left="0" w:firstLine="0"/>
              <w:outlineLvl w:val="1"/>
            </w:pPr>
            <w:bookmarkStart w:id="69" w:name="_Toc26255753"/>
            <w:bookmarkStart w:id="70" w:name="_Toc26255885"/>
            <w:bookmarkStart w:id="71" w:name="_Toc26261402"/>
            <w:bookmarkStart w:id="72" w:name="_Toc26261569"/>
            <w:bookmarkStart w:id="73" w:name="_Toc26261607"/>
            <w:bookmarkStart w:id="74" w:name="_Toc26261635"/>
            <w:bookmarkStart w:id="75" w:name="_Toc33773733"/>
            <w:bookmarkStart w:id="76" w:name="_Toc68882411"/>
            <w:bookmarkStart w:id="77" w:name="_Toc443472397"/>
            <w:r w:rsidRPr="0F71423F">
              <w:t>Omschrijving Prestatie</w:t>
            </w:r>
            <w:bookmarkEnd w:id="69"/>
            <w:bookmarkEnd w:id="70"/>
            <w:bookmarkEnd w:id="71"/>
            <w:bookmarkEnd w:id="72"/>
            <w:bookmarkEnd w:id="73"/>
            <w:bookmarkEnd w:id="74"/>
            <w:bookmarkEnd w:id="75"/>
            <w:bookmarkEnd w:id="76"/>
            <w:r w:rsidRPr="0F71423F">
              <w:t xml:space="preserve"> </w:t>
            </w:r>
            <w:bookmarkEnd w:id="77"/>
          </w:p>
        </w:tc>
        <w:tc>
          <w:tcPr>
            <w:tcW w:w="1422" w:type="dxa"/>
          </w:tcPr>
          <w:p w14:paraId="1DA1863E" w14:textId="77777777" w:rsidR="007E34DB" w:rsidRPr="000852A2" w:rsidRDefault="007E34DB" w:rsidP="00F85A94">
            <w:pPr>
              <w:pStyle w:val="Kop2"/>
              <w:outlineLvl w:val="1"/>
              <w:rPr>
                <w:color w:val="FFFFFF" w:themeColor="background1"/>
              </w:rPr>
            </w:pPr>
          </w:p>
        </w:tc>
        <w:tc>
          <w:tcPr>
            <w:tcW w:w="3539" w:type="dxa"/>
            <w:gridSpan w:val="2"/>
            <w:tcBorders>
              <w:right w:val="single" w:sz="4" w:space="0" w:color="auto"/>
            </w:tcBorders>
          </w:tcPr>
          <w:p w14:paraId="58A7C579" w14:textId="77777777" w:rsidR="007E34DB" w:rsidRPr="000852A2" w:rsidRDefault="007E34DB" w:rsidP="00F85A94">
            <w:pPr>
              <w:pStyle w:val="Kop2"/>
              <w:outlineLvl w:val="1"/>
              <w:rPr>
                <w:color w:val="FF0000"/>
              </w:rPr>
            </w:pPr>
          </w:p>
        </w:tc>
      </w:tr>
      <w:tr w:rsidR="007E34DB" w:rsidRPr="007C2D28" w14:paraId="22B70D3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4FB3BB4" w14:textId="77777777" w:rsidR="007E34DB" w:rsidRPr="00EC2532" w:rsidRDefault="007E34DB" w:rsidP="00F85A94">
            <w:pPr>
              <w:pStyle w:val="Kop3"/>
              <w:outlineLvl w:val="2"/>
            </w:pPr>
            <w:bookmarkStart w:id="78" w:name="_Toc438551298"/>
            <w:bookmarkStart w:id="79" w:name="_Toc443472398"/>
            <w:bookmarkStart w:id="80" w:name="_Toc26255754"/>
            <w:bookmarkStart w:id="81" w:name="_Toc26255886"/>
            <w:bookmarkStart w:id="82" w:name="_Toc26261403"/>
            <w:bookmarkStart w:id="83" w:name="_Toc26261570"/>
            <w:bookmarkStart w:id="84" w:name="_Toc26261608"/>
            <w:bookmarkStart w:id="85" w:name="_Toc33773734"/>
            <w:bookmarkStart w:id="86" w:name="_Toc68882412"/>
            <w:r>
              <w:t>Voorwerp</w:t>
            </w:r>
            <w:r w:rsidRPr="0F71423F">
              <w:t xml:space="preserve"> </w:t>
            </w:r>
            <w:r>
              <w:t>van</w:t>
            </w:r>
            <w:r w:rsidRPr="0F71423F">
              <w:t xml:space="preserve"> </w:t>
            </w:r>
            <w:r w:rsidRPr="0F71423F">
              <w:rPr>
                <w:lang w:val="en-US"/>
              </w:rPr>
              <w:t xml:space="preserve">de </w:t>
            </w:r>
            <w:r w:rsidRPr="0F71423F">
              <w:t>Overeenkomst</w:t>
            </w:r>
            <w:bookmarkEnd w:id="78"/>
            <w:bookmarkEnd w:id="79"/>
            <w:bookmarkEnd w:id="80"/>
            <w:bookmarkEnd w:id="81"/>
            <w:bookmarkEnd w:id="82"/>
            <w:bookmarkEnd w:id="83"/>
            <w:bookmarkEnd w:id="84"/>
            <w:bookmarkEnd w:id="85"/>
            <w:bookmarkEnd w:id="86"/>
          </w:p>
        </w:tc>
        <w:tc>
          <w:tcPr>
            <w:tcW w:w="1422" w:type="dxa"/>
          </w:tcPr>
          <w:p w14:paraId="352E1C8B" w14:textId="77777777" w:rsidR="007E34DB" w:rsidRPr="000852A2" w:rsidRDefault="007E34DB" w:rsidP="007E34DB">
            <w:pPr>
              <w:rPr>
                <w:color w:val="FFFFFF" w:themeColor="background1"/>
              </w:rPr>
            </w:pPr>
          </w:p>
        </w:tc>
        <w:tc>
          <w:tcPr>
            <w:tcW w:w="3539" w:type="dxa"/>
            <w:gridSpan w:val="2"/>
            <w:tcBorders>
              <w:right w:val="single" w:sz="4" w:space="0" w:color="auto"/>
            </w:tcBorders>
          </w:tcPr>
          <w:p w14:paraId="4509C428" w14:textId="77777777" w:rsidR="007E34DB" w:rsidRPr="000852A2" w:rsidRDefault="007E34DB" w:rsidP="007E34DB">
            <w:pPr>
              <w:rPr>
                <w:color w:val="FF0000"/>
              </w:rPr>
            </w:pPr>
          </w:p>
        </w:tc>
      </w:tr>
      <w:tr w:rsidR="001C6537" w:rsidRPr="007C2D28" w14:paraId="0A08E25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638208C2" w14:textId="77777777" w:rsidR="001C6537" w:rsidRPr="005D591D" w:rsidRDefault="001C6537" w:rsidP="00ED1244">
            <w:pPr>
              <w:pStyle w:val="Lijstalinea"/>
              <w:numPr>
                <w:ilvl w:val="0"/>
                <w:numId w:val="13"/>
              </w:numPr>
            </w:pPr>
            <w:r w:rsidRPr="00ED1244">
              <w:t xml:space="preserve">De Prestatie is nader omschreven in de </w:t>
            </w:r>
            <w:r>
              <w:t>documenten, zoals genoemd in artikel 2 lid 1.</w:t>
            </w:r>
          </w:p>
        </w:tc>
      </w:tr>
      <w:tr w:rsidR="001C6537" w:rsidRPr="007C2D28" w14:paraId="0F9E93F3"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11DF0CEE" w14:textId="3501F9EB" w:rsidR="001C6537" w:rsidRPr="00EC2532" w:rsidRDefault="001C6537" w:rsidP="00FB3B3F">
            <w:pPr>
              <w:pStyle w:val="Lijstalinea"/>
              <w:numPr>
                <w:ilvl w:val="0"/>
                <w:numId w:val="13"/>
              </w:numPr>
            </w:pPr>
            <w:r w:rsidRPr="005D591D">
              <w:t xml:space="preserve">Contractant garandeert de continuïteit van de Prestatie aan de Gemeente gedurende de looptijd van de </w:t>
            </w:r>
            <w:r>
              <w:t>Raamo</w:t>
            </w:r>
            <w:r w:rsidRPr="005D591D">
              <w:t>vereenkomst en zolang de verplichtingen van Contractant op basis hiervan voortduren.</w:t>
            </w:r>
          </w:p>
        </w:tc>
      </w:tr>
      <w:tr w:rsidR="001C6537" w:rsidRPr="007C2D28" w14:paraId="38F7DA99"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519E904B" w14:textId="1958E197" w:rsidR="001C6537" w:rsidRPr="00EC2532" w:rsidRDefault="001C6537" w:rsidP="00BE445D"/>
        </w:tc>
      </w:tr>
      <w:tr w:rsidR="001C6537" w:rsidRPr="007C2D28" w14:paraId="67D6A665"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1789E618" w14:textId="237D1BC4" w:rsidR="001C6537" w:rsidRPr="00C8476F" w:rsidRDefault="001C6537" w:rsidP="00AE06DA">
            <w:pPr>
              <w:pStyle w:val="Kop3"/>
              <w:outlineLvl w:val="2"/>
            </w:pPr>
            <w:bookmarkStart w:id="87" w:name="_Toc68882413"/>
            <w:bookmarkStart w:id="88" w:name="_Toc443472399"/>
            <w:r>
              <w:t>Communicatie en informatievoorziening</w:t>
            </w:r>
            <w:bookmarkEnd w:id="87"/>
            <w:r>
              <w:t xml:space="preserve"> </w:t>
            </w:r>
            <w:hyperlink w:anchor="_Begeleiding_Personeel_van" w:tooltip="Dit artikel alleen toepassen bij inhuur personeel." w:history="1"/>
            <w:bookmarkEnd w:id="88"/>
          </w:p>
        </w:tc>
        <w:tc>
          <w:tcPr>
            <w:tcW w:w="3539" w:type="dxa"/>
            <w:gridSpan w:val="2"/>
            <w:tcBorders>
              <w:right w:val="single" w:sz="4" w:space="0" w:color="auto"/>
            </w:tcBorders>
          </w:tcPr>
          <w:p w14:paraId="3EEB66E1" w14:textId="77777777" w:rsidR="001C6537" w:rsidRPr="000852A2" w:rsidRDefault="001C6537" w:rsidP="00AE06DA">
            <w:pPr>
              <w:rPr>
                <w:color w:val="FF0000"/>
              </w:rPr>
            </w:pPr>
          </w:p>
        </w:tc>
      </w:tr>
      <w:tr w:rsidR="00AE06DA" w:rsidRPr="007C2D28" w14:paraId="5D348CFE"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B4A6774" w14:textId="489D99EF" w:rsidR="00AE06DA" w:rsidRDefault="00AE06DA" w:rsidP="00AE06DA">
            <w:pPr>
              <w:pStyle w:val="Lijstalinea"/>
              <w:numPr>
                <w:ilvl w:val="0"/>
                <w:numId w:val="17"/>
              </w:numPr>
            </w:pPr>
            <w:r>
              <w:t xml:space="preserve">Gedurende de looptijd van de </w:t>
            </w:r>
            <w:r w:rsidR="001C6537">
              <w:t>Raamo</w:t>
            </w:r>
            <w:r>
              <w:t>vereenkomst vindt in beginsel één maal per</w:t>
            </w:r>
            <w:r w:rsidR="001C6537">
              <w:t xml:space="preserve"> </w:t>
            </w:r>
            <w:r w:rsidRPr="00B75A9D">
              <w:t>jaar</w:t>
            </w:r>
            <w:r w:rsidRPr="00C8476F">
              <w:t xml:space="preserve"> </w:t>
            </w:r>
            <w:r>
              <w:t xml:space="preserve">een evaluatieoverleg plaats tussen beide Partijen, op het kantoor van de Gemeente. Tijdens de evaluatie komen minimaal aan de orde: </w:t>
            </w:r>
          </w:p>
          <w:p w14:paraId="206FCB79" w14:textId="77777777" w:rsidR="00AE06DA" w:rsidRDefault="00AE06DA" w:rsidP="00AE06DA">
            <w:pPr>
              <w:pStyle w:val="Lijstalinea"/>
              <w:numPr>
                <w:ilvl w:val="1"/>
                <w:numId w:val="17"/>
              </w:numPr>
            </w:pPr>
            <w:r>
              <w:t xml:space="preserve">tevredenheid beide Partijen; </w:t>
            </w:r>
          </w:p>
          <w:p w14:paraId="7BDD9E05" w14:textId="77777777" w:rsidR="00AE06DA" w:rsidRDefault="00AE06DA" w:rsidP="00AE06DA">
            <w:pPr>
              <w:pStyle w:val="Lijstalinea"/>
              <w:numPr>
                <w:ilvl w:val="1"/>
                <w:numId w:val="17"/>
              </w:numPr>
            </w:pPr>
            <w:r>
              <w:t>voortgang van de Prestatie(s)</w:t>
            </w:r>
          </w:p>
          <w:p w14:paraId="00042772" w14:textId="77777777" w:rsidR="00AE06DA" w:rsidRPr="00BE6597" w:rsidRDefault="00AE06DA" w:rsidP="00AE06DA">
            <w:pPr>
              <w:pStyle w:val="Lijstalinea"/>
              <w:numPr>
                <w:ilvl w:val="1"/>
                <w:numId w:val="17"/>
              </w:numPr>
            </w:pPr>
            <w:r w:rsidRPr="00BE6597">
              <w:t>nakomen overeengekomen werkafspraken en indicators;</w:t>
            </w:r>
          </w:p>
          <w:p w14:paraId="3A69FD2E" w14:textId="77777777" w:rsidR="00AE06DA" w:rsidRPr="00BE6597" w:rsidRDefault="00AE06DA" w:rsidP="00AE06DA">
            <w:pPr>
              <w:pStyle w:val="Lijstalinea"/>
              <w:numPr>
                <w:ilvl w:val="1"/>
                <w:numId w:val="17"/>
              </w:numPr>
            </w:pPr>
            <w:r w:rsidRPr="00BE6597">
              <w:t>relatiemanagement;</w:t>
            </w:r>
          </w:p>
          <w:p w14:paraId="0F22B378" w14:textId="77777777" w:rsidR="00AE06DA" w:rsidRDefault="00AE06DA" w:rsidP="00AE06DA">
            <w:pPr>
              <w:pStyle w:val="Lijstalinea"/>
              <w:numPr>
                <w:ilvl w:val="1"/>
                <w:numId w:val="17"/>
              </w:numPr>
            </w:pPr>
            <w:r>
              <w:t xml:space="preserve">signaleren en oplossen knelpunten; </w:t>
            </w:r>
          </w:p>
          <w:p w14:paraId="414BB732" w14:textId="1C67D5A9" w:rsidR="00AE06DA" w:rsidRDefault="00BE445D" w:rsidP="00AE06DA">
            <w:pPr>
              <w:ind w:left="431"/>
            </w:pPr>
            <w:r>
              <w:t>Gemeente</w:t>
            </w:r>
            <w:r w:rsidR="00AE06DA">
              <w:t xml:space="preserve"> maakt een verslag van het gesprek en zendt dit binnen vijf (5) werkdagen aan de </w:t>
            </w:r>
            <w:r>
              <w:t>Contractant</w:t>
            </w:r>
            <w:r w:rsidR="00AE06DA">
              <w:t>. Het verslag wordt door beide Partijen goedgekeurd.</w:t>
            </w:r>
          </w:p>
        </w:tc>
        <w:tc>
          <w:tcPr>
            <w:tcW w:w="1422" w:type="dxa"/>
          </w:tcPr>
          <w:p w14:paraId="10BFC046"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273FFF5E" w14:textId="77777777" w:rsidR="00AE06DA" w:rsidRPr="000852A2" w:rsidRDefault="00AE06DA" w:rsidP="00AE06DA">
            <w:pPr>
              <w:rPr>
                <w:color w:val="FF0000"/>
              </w:rPr>
            </w:pPr>
          </w:p>
        </w:tc>
      </w:tr>
      <w:tr w:rsidR="00B23261" w:rsidRPr="007C2D28" w14:paraId="080DDDB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7FAECB6" w14:textId="1FECBBC2" w:rsidR="00B23261" w:rsidRDefault="00B23261" w:rsidP="00AE06DA">
            <w:pPr>
              <w:pStyle w:val="Lijstalinea"/>
              <w:numPr>
                <w:ilvl w:val="0"/>
                <w:numId w:val="17"/>
              </w:numPr>
            </w:pPr>
            <w:r w:rsidRPr="005355AE">
              <w:t xml:space="preserve">Gedurende de looptijd van de Overeenkomst rapporteert Contractant eens per </w:t>
            </w:r>
            <w:r w:rsidRPr="00B75A9D">
              <w:t>jaar</w:t>
            </w:r>
            <w:r w:rsidRPr="005355AE">
              <w:t xml:space="preserve"> op de onderdelen zoals afgesproken in de aanbestedingsstukken.</w:t>
            </w:r>
          </w:p>
        </w:tc>
      </w:tr>
      <w:tr w:rsidR="00AE06DA" w:rsidRPr="007C2D28" w14:paraId="0A9E29C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56A314CD" w14:textId="77777777" w:rsidR="00AE06DA" w:rsidRDefault="00AE06DA" w:rsidP="00AE06DA">
            <w:pPr>
              <w:pStyle w:val="Lijstalinea"/>
              <w:numPr>
                <w:ilvl w:val="0"/>
                <w:numId w:val="17"/>
              </w:numPr>
            </w:pPr>
            <w:r w:rsidRPr="002277C9">
              <w:t>Contractant is gehouden aan de verplichtingen zoals omschreven in de Aanbestedingsstukken. Indien zij op onderdelen (tijdelijk) niet meer kan voldoen rapporteert zij dit direct aan de Gemeente. De Gemeente kan beheersmaatregelen eisen of de Overeenkomst zonder schadevergoeding en gerechtelijke tussenkomst (op onderdelen) ontbinden.</w:t>
            </w:r>
          </w:p>
        </w:tc>
        <w:tc>
          <w:tcPr>
            <w:tcW w:w="1422" w:type="dxa"/>
          </w:tcPr>
          <w:p w14:paraId="4961E3F3"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4B72B532" w14:textId="77777777" w:rsidR="00AE06DA" w:rsidRPr="000852A2" w:rsidRDefault="00AE06DA" w:rsidP="00AE06DA">
            <w:pPr>
              <w:rPr>
                <w:color w:val="FF0000"/>
              </w:rPr>
            </w:pPr>
          </w:p>
        </w:tc>
      </w:tr>
      <w:tr w:rsidR="00AE06DA" w:rsidRPr="007C2D28" w14:paraId="6CD5720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0B5F010" w14:textId="77777777" w:rsidR="00AE06DA" w:rsidRDefault="00AE06DA" w:rsidP="00AE06DA">
            <w:pPr>
              <w:pStyle w:val="Lijstalinea"/>
              <w:numPr>
                <w:ilvl w:val="0"/>
                <w:numId w:val="17"/>
              </w:numPr>
            </w:pPr>
            <w:r w:rsidRPr="002277C9">
              <w:t>Indien gewenst door de Gemeente of Contractant zal een tussentijdse evaluatie plaatsvinden, op het kantoor van de Gemeente. Tijdens deze evaluatie komen de bespreekpunten aan de orde die op dat moment voor een van beide Partijen actueel zijn. Contractant maakt een verslag van het gesprek en zendt dit binnen vijf (5) werkdagen aan de Gemeente. Het verslag wordt door beide Partijen goedgekeurd.</w:t>
            </w:r>
          </w:p>
        </w:tc>
        <w:tc>
          <w:tcPr>
            <w:tcW w:w="1422" w:type="dxa"/>
          </w:tcPr>
          <w:p w14:paraId="0EC7932C"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1965AE1E" w14:textId="77777777" w:rsidR="00AE06DA" w:rsidRPr="000852A2" w:rsidRDefault="00AE06DA" w:rsidP="00AE06DA">
            <w:pPr>
              <w:rPr>
                <w:color w:val="FF0000"/>
              </w:rPr>
            </w:pPr>
          </w:p>
        </w:tc>
      </w:tr>
      <w:tr w:rsidR="00AE06DA" w:rsidRPr="007C2D28" w14:paraId="58E01590"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5384CBDD" w14:textId="77777777" w:rsidR="00AE06DA" w:rsidRDefault="00AE06DA" w:rsidP="00AE06DA">
            <w:pPr>
              <w:pStyle w:val="Lijstalinea"/>
              <w:numPr>
                <w:ilvl w:val="0"/>
                <w:numId w:val="17"/>
              </w:numPr>
            </w:pPr>
            <w:r w:rsidRPr="002277C9">
              <w:t>Na afronden van de Prestaties vindt een eindevaluatie plaats tussen beide Partijen, op het kantoor van de Gemeente. Tijdens de eindevaluatie wordt de prestatie van Contractant beoordeeld. De Gemeente maakt een verslag van het gesprek en zendt dit binnen vijf (5) werkdagen aan Contractant. Het verslag wordt door beide partijen goedgekeurd.</w:t>
            </w:r>
          </w:p>
        </w:tc>
        <w:tc>
          <w:tcPr>
            <w:tcW w:w="1422" w:type="dxa"/>
          </w:tcPr>
          <w:p w14:paraId="288DBC39"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607A8F80" w14:textId="77777777" w:rsidR="00AE06DA" w:rsidRPr="000852A2" w:rsidRDefault="00AE06DA" w:rsidP="00AE06DA">
            <w:pPr>
              <w:rPr>
                <w:color w:val="FF0000"/>
              </w:rPr>
            </w:pPr>
          </w:p>
        </w:tc>
      </w:tr>
      <w:tr w:rsidR="00AE06DA" w:rsidRPr="007C2D28" w14:paraId="1B96F50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27A81D04" w14:textId="77777777" w:rsidR="00AE06DA" w:rsidRDefault="00AE06DA" w:rsidP="00AE06DA">
            <w:pPr>
              <w:pStyle w:val="Lijstalinea"/>
              <w:numPr>
                <w:ilvl w:val="0"/>
                <w:numId w:val="17"/>
              </w:numPr>
            </w:pPr>
            <w:r w:rsidRPr="002277C9">
              <w:t>De afspraken gemaakt in (tussentijdse) evaluaties en eind evaluatie zijn bindend voor beide Partijen, tenzij een van hen aangeeft zich niet te willen binden. De afspraken moeten daarvoor zijn vastgelegd en overeengekomen in gespreksverslagen.</w:t>
            </w:r>
          </w:p>
        </w:tc>
        <w:tc>
          <w:tcPr>
            <w:tcW w:w="1422" w:type="dxa"/>
          </w:tcPr>
          <w:p w14:paraId="776DE4E9"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4DF3C344" w14:textId="77777777" w:rsidR="00AE06DA" w:rsidRPr="000852A2" w:rsidRDefault="00AE06DA" w:rsidP="00AE06DA">
            <w:pPr>
              <w:rPr>
                <w:color w:val="FF0000"/>
              </w:rPr>
            </w:pPr>
          </w:p>
        </w:tc>
      </w:tr>
      <w:tr w:rsidR="00AE06DA" w:rsidRPr="007C2D28" w14:paraId="157C1A1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942C18C" w14:textId="77777777" w:rsidR="00AE06DA" w:rsidRDefault="00AE06DA" w:rsidP="00AE06DA">
            <w:pPr>
              <w:pStyle w:val="Lijstalinea"/>
              <w:numPr>
                <w:ilvl w:val="0"/>
                <w:numId w:val="17"/>
              </w:numPr>
            </w:pPr>
            <w:r w:rsidRPr="002277C9">
              <w:t>De kosten voor deze overleggen en verslaglegging maken onderdeel uit van de Offerte en kunnen daarom niet apart worden gefactureerd.</w:t>
            </w:r>
          </w:p>
        </w:tc>
        <w:tc>
          <w:tcPr>
            <w:tcW w:w="1422" w:type="dxa"/>
          </w:tcPr>
          <w:p w14:paraId="6107CD95"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366B00A" w14:textId="77777777" w:rsidR="00AE06DA" w:rsidRPr="000852A2" w:rsidRDefault="00AE06DA" w:rsidP="00AE06DA">
            <w:pPr>
              <w:rPr>
                <w:color w:val="FF0000"/>
              </w:rPr>
            </w:pPr>
          </w:p>
        </w:tc>
      </w:tr>
      <w:tr w:rsidR="00AE06DA" w:rsidRPr="007C2D28" w14:paraId="12E84848"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5502CA5D" w14:textId="77777777" w:rsidR="00AE06DA" w:rsidRPr="005355AE" w:rsidRDefault="00AE06DA" w:rsidP="00AE06DA">
            <w:pPr>
              <w:pStyle w:val="Kop3"/>
              <w:outlineLvl w:val="2"/>
            </w:pPr>
            <w:bookmarkStart w:id="89" w:name="_Toc443472401"/>
            <w:bookmarkStart w:id="90" w:name="_Toc26255758"/>
            <w:bookmarkStart w:id="91" w:name="_Toc26255890"/>
            <w:bookmarkStart w:id="92" w:name="_Toc26261407"/>
            <w:bookmarkStart w:id="93" w:name="_Toc26261574"/>
            <w:bookmarkStart w:id="94" w:name="_Toc26261612"/>
            <w:bookmarkStart w:id="95" w:name="_Toc33773738"/>
            <w:bookmarkStart w:id="96" w:name="_Toc68882414"/>
            <w:r w:rsidRPr="0F71423F">
              <w:lastRenderedPageBreak/>
              <w:t>Tijdstip van nakoming</w:t>
            </w:r>
            <w:bookmarkEnd w:id="89"/>
            <w:bookmarkEnd w:id="90"/>
            <w:bookmarkEnd w:id="91"/>
            <w:bookmarkEnd w:id="92"/>
            <w:bookmarkEnd w:id="93"/>
            <w:bookmarkEnd w:id="94"/>
            <w:bookmarkEnd w:id="95"/>
            <w:bookmarkEnd w:id="96"/>
          </w:p>
        </w:tc>
        <w:tc>
          <w:tcPr>
            <w:tcW w:w="1422" w:type="dxa"/>
          </w:tcPr>
          <w:p w14:paraId="671A26FA"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715632D0" w14:textId="77777777" w:rsidR="00AE06DA" w:rsidRPr="000852A2" w:rsidRDefault="00AE06DA" w:rsidP="00AE06DA">
            <w:pPr>
              <w:rPr>
                <w:color w:val="FF0000"/>
              </w:rPr>
            </w:pPr>
          </w:p>
        </w:tc>
      </w:tr>
      <w:tr w:rsidR="00C156D1" w:rsidRPr="007C2D28" w14:paraId="29781C0F" w14:textId="77777777" w:rsidTr="00C156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Height w:val="902"/>
        </w:trPr>
        <w:tc>
          <w:tcPr>
            <w:tcW w:w="9644" w:type="dxa"/>
            <w:gridSpan w:val="4"/>
          </w:tcPr>
          <w:p w14:paraId="7430C232" w14:textId="669E812E" w:rsidR="00D92DBD" w:rsidRDefault="00C156D1" w:rsidP="00D92DBD">
            <w:pPr>
              <w:pStyle w:val="Lijstalinea"/>
              <w:numPr>
                <w:ilvl w:val="0"/>
                <w:numId w:val="27"/>
              </w:numPr>
            </w:pPr>
            <w:r w:rsidRPr="005355AE">
              <w:t xml:space="preserve">De Gemeente roept een Prestatie per e-mail af </w:t>
            </w:r>
            <w:r>
              <w:t xml:space="preserve">14 </w:t>
            </w:r>
            <w:r w:rsidRPr="005355AE">
              <w:t xml:space="preserve">dagen voor uitvoering van de Prestatie. Het niet tijdig aanvangen van de Prestatie door Contractant leidt tot een boete van € </w:t>
            </w:r>
            <w:r w:rsidR="00E532AD">
              <w:t>250</w:t>
            </w:r>
            <w:r w:rsidRPr="005355AE">
              <w:t>,- per Prestatie, waarbij het gestelde in de AIV, artikel 11 niet, maar artikel 15 wel van toepassing i</w:t>
            </w:r>
            <w:r w:rsidR="00D92DBD">
              <w:t>s.</w:t>
            </w:r>
          </w:p>
          <w:p w14:paraId="66CADA35" w14:textId="255AE3D7" w:rsidR="00D92DBD" w:rsidRPr="00EC33F6" w:rsidRDefault="00D92DBD" w:rsidP="00D92DBD">
            <w:pPr>
              <w:pStyle w:val="Lijstalinea"/>
              <w:numPr>
                <w:ilvl w:val="0"/>
                <w:numId w:val="27"/>
              </w:numPr>
            </w:pPr>
            <w:r>
              <w:t>De uitvoering van de in de eerste lid bedoelde Prestatie dienen in beginsel ieder jaar per 1 juli te worden aangevangen. Op verzoek van de Gemeente kan hiervan, mits tijdig is gemeld, worden afgeweken.</w:t>
            </w:r>
          </w:p>
        </w:tc>
      </w:tr>
      <w:tr w:rsidR="00C156D1" w:rsidRPr="007C2D28" w14:paraId="1E68A165"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3057BE6E" w14:textId="3E13AC89" w:rsidR="00C156D1" w:rsidRDefault="00D92DBD" w:rsidP="00D92DBD">
            <w:pPr>
              <w:pStyle w:val="Lijstalinea"/>
              <w:numPr>
                <w:ilvl w:val="0"/>
                <w:numId w:val="27"/>
              </w:numPr>
            </w:pPr>
            <w:r>
              <w:t>De Prestatie dient binnen 3 weken na aanvang te worden afgerond.</w:t>
            </w:r>
          </w:p>
        </w:tc>
      </w:tr>
      <w:tr w:rsidR="00AE06DA" w:rsidRPr="007C2D28" w14:paraId="0E0F8FE3"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2F046F6B" w14:textId="77777777" w:rsidR="00AE06DA" w:rsidRPr="005355AE" w:rsidRDefault="00AE06DA" w:rsidP="00AE06DA">
            <w:pPr>
              <w:pStyle w:val="Kop3"/>
              <w:outlineLvl w:val="2"/>
            </w:pPr>
            <w:bookmarkStart w:id="97" w:name="_Toc438551301"/>
            <w:bookmarkStart w:id="98" w:name="_Toc443472402"/>
            <w:bookmarkStart w:id="99" w:name="_Toc26255759"/>
            <w:bookmarkStart w:id="100" w:name="_Toc26255891"/>
            <w:bookmarkStart w:id="101" w:name="_Toc26261408"/>
            <w:bookmarkStart w:id="102" w:name="_Toc26261575"/>
            <w:bookmarkStart w:id="103" w:name="_Toc26261613"/>
            <w:bookmarkStart w:id="104" w:name="_Toc33773739"/>
            <w:bookmarkStart w:id="105" w:name="_Toc68882415"/>
            <w:r>
              <w:t>Prijzen en tarieven</w:t>
            </w:r>
            <w:bookmarkEnd w:id="97"/>
            <w:bookmarkEnd w:id="98"/>
            <w:bookmarkEnd w:id="99"/>
            <w:bookmarkEnd w:id="100"/>
            <w:bookmarkEnd w:id="101"/>
            <w:bookmarkEnd w:id="102"/>
            <w:bookmarkEnd w:id="103"/>
            <w:bookmarkEnd w:id="104"/>
            <w:bookmarkEnd w:id="105"/>
          </w:p>
        </w:tc>
        <w:tc>
          <w:tcPr>
            <w:tcW w:w="1422" w:type="dxa"/>
          </w:tcPr>
          <w:p w14:paraId="58331989"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3B67896B" w14:textId="77777777" w:rsidR="00AE06DA" w:rsidRPr="000852A2" w:rsidRDefault="00AE06DA" w:rsidP="00AE06DA">
            <w:pPr>
              <w:rPr>
                <w:color w:val="FF0000"/>
              </w:rPr>
            </w:pPr>
          </w:p>
        </w:tc>
      </w:tr>
      <w:tr w:rsidR="00AE06DA" w:rsidRPr="007C2D28" w14:paraId="0D8AECF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60FABEB" w14:textId="77777777" w:rsidR="00AE06DA" w:rsidRPr="005355AE" w:rsidRDefault="00AE06DA" w:rsidP="00AE06DA">
            <w:pPr>
              <w:pStyle w:val="Lijstalinea"/>
              <w:numPr>
                <w:ilvl w:val="0"/>
                <w:numId w:val="7"/>
              </w:numPr>
              <w:rPr>
                <w:lang w:eastAsia="x-none"/>
              </w:rPr>
            </w:pPr>
            <w:r>
              <w:t xml:space="preserve">De Prestaties van Contractant worden verrekend conform prijzen en/of de tarieven zoals deze zijn aangeboden in de Offerte van Contractant. </w:t>
            </w:r>
          </w:p>
        </w:tc>
        <w:tc>
          <w:tcPr>
            <w:tcW w:w="1422" w:type="dxa"/>
          </w:tcPr>
          <w:p w14:paraId="22430F8B"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1B811AE" w14:textId="77777777" w:rsidR="00AE06DA" w:rsidRPr="000852A2" w:rsidRDefault="00AE06DA" w:rsidP="00AE06DA">
            <w:pPr>
              <w:rPr>
                <w:color w:val="FF0000"/>
              </w:rPr>
            </w:pPr>
          </w:p>
        </w:tc>
      </w:tr>
      <w:tr w:rsidR="00AE06DA" w:rsidRPr="007C2D28" w14:paraId="4EB6569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25B0C441" w14:textId="77777777" w:rsidR="00AE06DA" w:rsidRDefault="00AE06DA" w:rsidP="00AE06DA">
            <w:pPr>
              <w:pStyle w:val="Lijstalinea"/>
              <w:numPr>
                <w:ilvl w:val="0"/>
                <w:numId w:val="7"/>
              </w:numPr>
            </w:pPr>
            <w:r>
              <w:t>De aangeboden prijzen en/of tarieven, zoals bedoeld in lid 01, zijn all-in, inclusief: reiskosten woon-werkverkeer, vakantiegeld, vakantiedagen, bijzonder verlof en feestdagen, kosten van vervoer, belastingen, invoerrechten, overige heffingen, assurantie, verpakkingskosten, verwijderingskosten, installatie- en montagekosten en evenals eventuele overige kosten.</w:t>
            </w:r>
          </w:p>
        </w:tc>
        <w:tc>
          <w:tcPr>
            <w:tcW w:w="1422" w:type="dxa"/>
          </w:tcPr>
          <w:p w14:paraId="0965AEE9"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1CF3C417" w14:textId="77777777" w:rsidR="00AE06DA" w:rsidRPr="000852A2" w:rsidRDefault="00AE06DA" w:rsidP="00AE06DA">
            <w:pPr>
              <w:rPr>
                <w:color w:val="FF0000"/>
              </w:rPr>
            </w:pPr>
          </w:p>
        </w:tc>
      </w:tr>
      <w:tr w:rsidR="00C156D1" w:rsidRPr="007C2D28" w14:paraId="3F98397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20C12E18" w14:textId="01A35F32" w:rsidR="00C156D1" w:rsidRPr="005355AE" w:rsidRDefault="00C156D1" w:rsidP="00AE06DA">
            <w:pPr>
              <w:pStyle w:val="Lijstalinea"/>
              <w:numPr>
                <w:ilvl w:val="0"/>
                <w:numId w:val="7"/>
              </w:numPr>
            </w:pPr>
            <w:r>
              <w:t xml:space="preserve">De overeengekomen tarieven staan eens per jaar open voor indexatie op basis van het </w:t>
            </w:r>
            <w:r w:rsidRPr="00F523F0">
              <w:t xml:space="preserve">CBS </w:t>
            </w:r>
            <w:r>
              <w:t xml:space="preserve">indexcijfer voor </w:t>
            </w:r>
            <w:r w:rsidR="006E089F">
              <w:t>consumenten</w:t>
            </w:r>
            <w:r>
              <w:t xml:space="preserve">.  De prijsaanpassing is gemaximaliseerd tot de in de benoemde CBS index aangegeven stijging over 12 maanden (van 1 januari tot 1 januari ). Als het CBS de publicatie van het prijsindexcijfer staakt, wordt in overleg aansluiting gezocht bij een vergelijkbare indexeringsmethode. Inhaalslagen voor niet toegepaste prijsaanpassingen zijn niet mogelijk. Van deze optie kunnen beide Partijen voor het eerst gebruik maken per </w:t>
            </w:r>
            <w:r w:rsidRPr="00B75A9D">
              <w:t>1 januari 202</w:t>
            </w:r>
            <w:r w:rsidR="00D753AE">
              <w:t>3</w:t>
            </w:r>
            <w:r w:rsidRPr="005355AE">
              <w:t>.</w:t>
            </w:r>
            <w:hyperlink w:anchor="_Prijzen_en_tarieven_1" w:tooltip="juiste index opzoeken" w:history="1"/>
          </w:p>
        </w:tc>
      </w:tr>
      <w:tr w:rsidR="00AE06DA" w:rsidRPr="007C2D28" w14:paraId="0F637B46"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465BAE6E" w14:textId="77777777" w:rsidR="00AE06DA" w:rsidRPr="005355AE" w:rsidRDefault="00AE06DA" w:rsidP="00AE06DA">
            <w:pPr>
              <w:pStyle w:val="Lijstalinea"/>
              <w:numPr>
                <w:ilvl w:val="0"/>
                <w:numId w:val="7"/>
              </w:numPr>
            </w:pPr>
            <w:r w:rsidRPr="005355AE">
              <w:t>Alle geldbedragen in de Overeenkomst zijn, in aanvulling op artikel 17.1 van de AIV, uitgedrukt in Euro’s en exclusief omzetbelasting (btw), tenzij duidelijk anders is vermeld. Geldbedragen in Euro’s zijn weergegeven met twee decimalen achter de komma.</w:t>
            </w:r>
          </w:p>
        </w:tc>
        <w:tc>
          <w:tcPr>
            <w:tcW w:w="1422" w:type="dxa"/>
          </w:tcPr>
          <w:p w14:paraId="463F904C"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F8F8163" w14:textId="77777777" w:rsidR="00AE06DA" w:rsidRPr="000852A2" w:rsidRDefault="00AE06DA" w:rsidP="00AE06DA">
            <w:pPr>
              <w:rPr>
                <w:color w:val="FF0000"/>
              </w:rPr>
            </w:pPr>
          </w:p>
        </w:tc>
      </w:tr>
      <w:tr w:rsidR="00C156D1" w:rsidRPr="007C2D28" w14:paraId="7FFF2866"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767CEAC4" w14:textId="77777777" w:rsidR="00C156D1" w:rsidRPr="005355AE" w:rsidRDefault="00C156D1" w:rsidP="00AE06DA">
            <w:pPr>
              <w:pStyle w:val="Lijstalinea"/>
              <w:numPr>
                <w:ilvl w:val="0"/>
                <w:numId w:val="7"/>
              </w:numPr>
            </w:pPr>
            <w:r w:rsidRPr="005355AE">
              <w:t>Overwerk, werk in onregelmatige uren en consignatiedienst wordt door Contractant in beginsel vermeden. Indien dergelijke zaken in sporadische gevallen noodzakelijk zijn, komen zij alleen voor vergoeding in aanmerking als de Gemeente daartoe schriftelijk opdracht voor heeft gegeven en akkoord is. Toeslagen voor overwerk, werk in onregelmatige uren en consignatiedienst, worden berekend als overeengekomen percentage van het overeengekomen tarief.</w:t>
            </w:r>
          </w:p>
        </w:tc>
        <w:tc>
          <w:tcPr>
            <w:tcW w:w="3539" w:type="dxa"/>
            <w:gridSpan w:val="2"/>
            <w:tcBorders>
              <w:right w:val="single" w:sz="4" w:space="0" w:color="auto"/>
            </w:tcBorders>
          </w:tcPr>
          <w:p w14:paraId="1B289C41" w14:textId="2B9E0BF3" w:rsidR="00C156D1" w:rsidRPr="000852A2" w:rsidRDefault="009C62C7" w:rsidP="00AE06DA">
            <w:pPr>
              <w:rPr>
                <w:rFonts w:asciiTheme="minorHAnsi" w:hAnsiTheme="minorHAnsi"/>
                <w:color w:val="FF0000"/>
                <w:sz w:val="16"/>
                <w:szCs w:val="16"/>
              </w:rPr>
            </w:pPr>
            <w:hyperlink w:anchor="_Begeleiding_Personeel_van" w:tooltip="toepassen als Personeel van Contractant op urenbasis diensten gaat verrichten." w:history="1"/>
          </w:p>
        </w:tc>
      </w:tr>
      <w:tr w:rsidR="00AE06DA" w:rsidRPr="007C2D28" w14:paraId="71D7A1F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ABDD97F" w14:textId="77777777" w:rsidR="00AE06DA" w:rsidRPr="005355AE" w:rsidRDefault="00AE06DA" w:rsidP="00AE06DA">
            <w:pPr>
              <w:pStyle w:val="Kop3"/>
              <w:outlineLvl w:val="2"/>
            </w:pPr>
            <w:bookmarkStart w:id="106" w:name="_Toc438551302"/>
            <w:bookmarkStart w:id="107" w:name="_Toc443472403"/>
            <w:bookmarkStart w:id="108" w:name="_Toc26255760"/>
            <w:bookmarkStart w:id="109" w:name="_Toc26255892"/>
            <w:bookmarkStart w:id="110" w:name="_Toc26261409"/>
            <w:bookmarkStart w:id="111" w:name="_Toc26261576"/>
            <w:bookmarkStart w:id="112" w:name="_Toc26261614"/>
            <w:bookmarkStart w:id="113" w:name="_Toc33773740"/>
            <w:bookmarkStart w:id="114" w:name="_Toc68882416"/>
            <w:r w:rsidRPr="0F71423F">
              <w:t>Verantwoording</w:t>
            </w:r>
            <w:r>
              <w:t>, facturering en betaling</w:t>
            </w:r>
            <w:bookmarkEnd w:id="106"/>
            <w:bookmarkEnd w:id="107"/>
            <w:bookmarkEnd w:id="108"/>
            <w:bookmarkEnd w:id="109"/>
            <w:bookmarkEnd w:id="110"/>
            <w:bookmarkEnd w:id="111"/>
            <w:bookmarkEnd w:id="112"/>
            <w:bookmarkEnd w:id="113"/>
            <w:bookmarkEnd w:id="114"/>
          </w:p>
        </w:tc>
        <w:tc>
          <w:tcPr>
            <w:tcW w:w="1422" w:type="dxa"/>
          </w:tcPr>
          <w:p w14:paraId="604DD47F"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24DDF39D" w14:textId="77777777" w:rsidR="00AE06DA" w:rsidRPr="000852A2" w:rsidRDefault="00AE06DA" w:rsidP="00AE06DA">
            <w:pPr>
              <w:rPr>
                <w:color w:val="FF0000"/>
              </w:rPr>
            </w:pPr>
          </w:p>
        </w:tc>
      </w:tr>
      <w:tr w:rsidR="00E5048D" w:rsidRPr="007C2D28" w14:paraId="2496502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786CF843" w14:textId="77777777" w:rsidR="00E5048D" w:rsidRPr="005355AE" w:rsidRDefault="00E5048D" w:rsidP="00AE06DA">
            <w:pPr>
              <w:pStyle w:val="Lijstalinea"/>
              <w:numPr>
                <w:ilvl w:val="0"/>
                <w:numId w:val="19"/>
              </w:numPr>
            </w:pPr>
            <w:r w:rsidRPr="005355AE">
              <w:t>De omvang van een factuur wordt bepaald op basis van daadwerkelijk uitgevoerde Prestatie. De registratie van de daadwerkelijk uitgevoerde Prestatie gebeurt door de Contractant</w:t>
            </w:r>
          </w:p>
        </w:tc>
      </w:tr>
      <w:tr w:rsidR="00E5048D" w:rsidRPr="007C2D28" w14:paraId="38007155"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422" w:type="dxa"/>
          <w:cantSplit/>
        </w:trPr>
        <w:tc>
          <w:tcPr>
            <w:tcW w:w="9644" w:type="dxa"/>
            <w:gridSpan w:val="4"/>
          </w:tcPr>
          <w:p w14:paraId="358EF3DD" w14:textId="77777777" w:rsidR="00E5048D" w:rsidRPr="005355AE" w:rsidRDefault="00E5048D" w:rsidP="00AE06DA">
            <w:pPr>
              <w:pStyle w:val="Lijstalinea"/>
              <w:numPr>
                <w:ilvl w:val="0"/>
                <w:numId w:val="19"/>
              </w:numPr>
            </w:pPr>
            <w:r w:rsidRPr="004F5BAC">
              <w:t>Gewerkte uren door Personeel van Contractant waarop toeslagen van toepassing zijn (overwerk, werk in onregelmatige uren en consignatiedienst) worden door de Contractant separaat verantwoord, opdat het onderscheid met de gewerkte uren waarop het reguliere uurtarief (zonder toeslag) van toepassing is, inzichtelijk is.</w:t>
            </w:r>
          </w:p>
        </w:tc>
        <w:tc>
          <w:tcPr>
            <w:tcW w:w="3539" w:type="dxa"/>
            <w:gridSpan w:val="2"/>
            <w:tcBorders>
              <w:right w:val="single" w:sz="4" w:space="0" w:color="auto"/>
            </w:tcBorders>
          </w:tcPr>
          <w:p w14:paraId="329FD022" w14:textId="77777777" w:rsidR="00E5048D" w:rsidRPr="000852A2" w:rsidRDefault="00E5048D" w:rsidP="00AE06DA">
            <w:pPr>
              <w:rPr>
                <w:color w:val="FF0000"/>
              </w:rPr>
            </w:pPr>
          </w:p>
        </w:tc>
      </w:tr>
      <w:tr w:rsidR="00AE06DA" w:rsidRPr="007C2D28" w14:paraId="306305AE"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408A093" w14:textId="38605309" w:rsidR="00AE06DA" w:rsidRPr="005355AE" w:rsidRDefault="00AE06DA" w:rsidP="00AE06DA">
            <w:pPr>
              <w:pStyle w:val="Lijstalinea"/>
              <w:numPr>
                <w:ilvl w:val="0"/>
                <w:numId w:val="19"/>
              </w:numPr>
            </w:pPr>
            <w:r w:rsidRPr="004F5BAC">
              <w:t xml:space="preserve">Contractant factureert </w:t>
            </w:r>
            <w:r w:rsidRPr="00B75A9D">
              <w:t>per maand</w:t>
            </w:r>
            <w:r w:rsidRPr="004F5BAC">
              <w:t>, achteraf, aan de hand van een door de Gemeente goedgekeurde onderbouwing.</w:t>
            </w:r>
          </w:p>
        </w:tc>
        <w:tc>
          <w:tcPr>
            <w:tcW w:w="1422" w:type="dxa"/>
          </w:tcPr>
          <w:p w14:paraId="5A04E0F2"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83690F0" w14:textId="77777777" w:rsidR="00AE06DA" w:rsidRPr="000852A2" w:rsidRDefault="00AE06DA" w:rsidP="00AE06DA">
            <w:pPr>
              <w:rPr>
                <w:color w:val="FF0000"/>
              </w:rPr>
            </w:pPr>
          </w:p>
        </w:tc>
      </w:tr>
      <w:tr w:rsidR="00AE06DA" w:rsidRPr="007C2D28" w14:paraId="183BCD9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1DDAA6B" w14:textId="77777777" w:rsidR="00AE06DA" w:rsidRDefault="00AE06DA" w:rsidP="00AE06DA">
            <w:pPr>
              <w:pStyle w:val="Lijstalinea"/>
              <w:numPr>
                <w:ilvl w:val="0"/>
                <w:numId w:val="19"/>
              </w:numPr>
            </w:pPr>
            <w:r>
              <w:t xml:space="preserve"> Naast de algemene gegevens, zoals vermeld in artikel 18 van de AIV, bevat een factuur ook:</w:t>
            </w:r>
          </w:p>
          <w:p w14:paraId="0FDFAC48" w14:textId="77777777" w:rsidR="00AE06DA" w:rsidRDefault="00AE06DA" w:rsidP="00AE06DA">
            <w:pPr>
              <w:pStyle w:val="Geenafstand"/>
              <w:numPr>
                <w:ilvl w:val="1"/>
                <w:numId w:val="29"/>
              </w:numPr>
              <w:rPr>
                <w:lang w:eastAsia="x-none"/>
              </w:rPr>
            </w:pPr>
            <w:r>
              <w:rPr>
                <w:lang w:eastAsia="x-none"/>
              </w:rPr>
              <w:t xml:space="preserve">Omschrijving opdracht: </w:t>
            </w:r>
            <w:r w:rsidRPr="0F71423F">
              <w:rPr>
                <w:color w:val="00B0F0"/>
              </w:rPr>
              <w:t>invullen</w:t>
            </w:r>
          </w:p>
          <w:p w14:paraId="12E0FEBB" w14:textId="77777777" w:rsidR="00AE06DA" w:rsidRPr="006F6A08" w:rsidRDefault="00AE06DA" w:rsidP="00AE06DA">
            <w:pPr>
              <w:pStyle w:val="Geenafstand"/>
              <w:numPr>
                <w:ilvl w:val="1"/>
                <w:numId w:val="29"/>
              </w:numPr>
              <w:rPr>
                <w:lang w:eastAsia="x-none"/>
              </w:rPr>
            </w:pPr>
            <w:r>
              <w:rPr>
                <w:lang w:eastAsia="x-none"/>
              </w:rPr>
              <w:t xml:space="preserve">Zaaknummer: </w:t>
            </w:r>
            <w:r w:rsidRPr="0F71423F">
              <w:rPr>
                <w:color w:val="00B0F0"/>
              </w:rPr>
              <w:t>invullen</w:t>
            </w:r>
          </w:p>
          <w:p w14:paraId="5C9904BA" w14:textId="77777777" w:rsidR="00AE06DA" w:rsidRPr="005355AE" w:rsidRDefault="00AE06DA" w:rsidP="00AE06DA">
            <w:pPr>
              <w:pStyle w:val="Geenafstand"/>
              <w:numPr>
                <w:ilvl w:val="1"/>
                <w:numId w:val="29"/>
              </w:numPr>
              <w:rPr>
                <w:lang w:eastAsia="x-none"/>
              </w:rPr>
            </w:pPr>
            <w:r>
              <w:t xml:space="preserve">Verplichtingennummer: </w:t>
            </w:r>
            <w:r w:rsidRPr="0F71423F">
              <w:rPr>
                <w:color w:val="00B0F0"/>
              </w:rPr>
              <w:t>invullen</w:t>
            </w:r>
            <w:r>
              <w:rPr>
                <w:color w:val="00B0F0"/>
              </w:rPr>
              <w:t xml:space="preserve"> </w:t>
            </w:r>
            <w:r w:rsidRPr="005355AE">
              <w:rPr>
                <w:color w:val="FF0000"/>
              </w:rPr>
              <w:t>#of</w:t>
            </w:r>
          </w:p>
          <w:p w14:paraId="755747A2" w14:textId="77777777" w:rsidR="00AE06DA" w:rsidRPr="005355AE" w:rsidRDefault="00AE06DA" w:rsidP="00AE06DA">
            <w:pPr>
              <w:pStyle w:val="Geenafstand"/>
              <w:numPr>
                <w:ilvl w:val="1"/>
                <w:numId w:val="29"/>
              </w:numPr>
              <w:rPr>
                <w:lang w:eastAsia="x-none"/>
              </w:rPr>
            </w:pPr>
            <w:r>
              <w:t xml:space="preserve">ECL/FCL: </w:t>
            </w:r>
            <w:r w:rsidRPr="005355AE">
              <w:rPr>
                <w:color w:val="00B0F0"/>
              </w:rPr>
              <w:t>invullen</w:t>
            </w:r>
          </w:p>
        </w:tc>
        <w:tc>
          <w:tcPr>
            <w:tcW w:w="1422" w:type="dxa"/>
          </w:tcPr>
          <w:p w14:paraId="3063F98E"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6697F0D" w14:textId="77777777" w:rsidR="00AE06DA" w:rsidRPr="000852A2" w:rsidRDefault="00AE06DA" w:rsidP="00AE06DA">
            <w:pPr>
              <w:rPr>
                <w:color w:val="FF0000"/>
              </w:rPr>
            </w:pPr>
          </w:p>
        </w:tc>
      </w:tr>
      <w:tr w:rsidR="00AE06DA" w:rsidRPr="007C2D28" w14:paraId="0608B91C"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494C1392" w14:textId="77777777" w:rsidR="00AE06DA" w:rsidRDefault="00AE06DA" w:rsidP="00AE06DA">
            <w:pPr>
              <w:pStyle w:val="Lijstalinea"/>
              <w:numPr>
                <w:ilvl w:val="0"/>
                <w:numId w:val="19"/>
              </w:numPr>
            </w:pPr>
            <w:r>
              <w:t>Contractant zendt facturen digitaal naar: facturen@hoorn.nl of via e-facturatie. E-facturatie bevat a</w:t>
            </w:r>
            <w:r>
              <w:rPr>
                <w:lang w:eastAsia="x-none"/>
              </w:rPr>
              <w:t xml:space="preserve">lle verplichte elementen zoals genoemd in de </w:t>
            </w:r>
            <w:r w:rsidRPr="001E03E4">
              <w:rPr>
                <w:lang w:eastAsia="x-none"/>
              </w:rPr>
              <w:t>EN 16931-1</w:t>
            </w:r>
            <w:r>
              <w:rPr>
                <w:lang w:eastAsia="x-none"/>
              </w:rPr>
              <w:t xml:space="preserve"> (NLCIUS) en een selectie van de optionele elementen, die bovendien aan alle business rules voldoen.</w:t>
            </w:r>
          </w:p>
        </w:tc>
        <w:tc>
          <w:tcPr>
            <w:tcW w:w="1422" w:type="dxa"/>
            <w:shd w:val="clear" w:color="auto" w:fill="auto"/>
          </w:tcPr>
          <w:p w14:paraId="06979478"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0277D90" w14:textId="77777777" w:rsidR="00AE06DA" w:rsidRPr="000852A2" w:rsidRDefault="00AE06DA" w:rsidP="00AE06DA">
            <w:pPr>
              <w:rPr>
                <w:color w:val="FF0000"/>
              </w:rPr>
            </w:pPr>
          </w:p>
        </w:tc>
      </w:tr>
      <w:tr w:rsidR="00AE06DA" w:rsidRPr="007C2D28" w14:paraId="7AAD54B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17B218B4" w14:textId="77777777" w:rsidR="00AE06DA" w:rsidRDefault="00AE06DA" w:rsidP="00AE06DA">
            <w:pPr>
              <w:pStyle w:val="Lijstalinea"/>
              <w:numPr>
                <w:ilvl w:val="0"/>
                <w:numId w:val="19"/>
              </w:numPr>
            </w:pPr>
            <w:r w:rsidRPr="00337F0E">
              <w:t>De Gemeente heeft, in aanvulling op artikel 15, lid 1</w:t>
            </w:r>
            <w:r>
              <w:t>, artikel 17</w:t>
            </w:r>
            <w:r w:rsidRPr="00337F0E">
              <w:t xml:space="preserve"> en artikel 1</w:t>
            </w:r>
            <w:r>
              <w:t>8 lid 3</w:t>
            </w:r>
            <w:r w:rsidRPr="00337F0E">
              <w:t>, van de AIV, het recht het bedrag van de factuur te verminderen met bedragen die Contractant verschuldigd is aan de Gemeente, ongeacht of de vordering tot betaling daarvan op een derde is overgegaan.</w:t>
            </w:r>
          </w:p>
        </w:tc>
        <w:tc>
          <w:tcPr>
            <w:tcW w:w="1422" w:type="dxa"/>
          </w:tcPr>
          <w:p w14:paraId="266A75B7"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5D32A33D" w14:textId="77777777" w:rsidR="00AE06DA" w:rsidRPr="000852A2" w:rsidRDefault="00AE06DA" w:rsidP="00AE06DA">
            <w:pPr>
              <w:rPr>
                <w:color w:val="FF0000"/>
              </w:rPr>
            </w:pPr>
          </w:p>
        </w:tc>
      </w:tr>
      <w:tr w:rsidR="00AE06DA" w:rsidRPr="007C2D28" w14:paraId="50CA0492"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6986BF0" w14:textId="77777777" w:rsidR="00AE06DA" w:rsidRDefault="00AE06DA" w:rsidP="00AE06DA">
            <w:pPr>
              <w:pStyle w:val="Lijstalinea"/>
              <w:numPr>
                <w:ilvl w:val="0"/>
                <w:numId w:val="19"/>
              </w:numPr>
              <w:rPr>
                <w:lang w:eastAsia="x-none"/>
              </w:rPr>
            </w:pPr>
            <w:r w:rsidRPr="00337F0E">
              <w:t>Betaling door de Gemeente houdt op geen enkele wijze afstand van recht of van vorderingen in en ontslaat Contractant op geen enkele wijze van enige garantie en/of aansprakelijkheid.</w:t>
            </w:r>
          </w:p>
        </w:tc>
        <w:tc>
          <w:tcPr>
            <w:tcW w:w="1422" w:type="dxa"/>
          </w:tcPr>
          <w:p w14:paraId="0071C682"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27D9276B" w14:textId="77777777" w:rsidR="00AE06DA" w:rsidRPr="000852A2" w:rsidRDefault="00AE06DA" w:rsidP="00AE06DA">
            <w:pPr>
              <w:rPr>
                <w:color w:val="FF0000"/>
              </w:rPr>
            </w:pPr>
          </w:p>
        </w:tc>
      </w:tr>
      <w:tr w:rsidR="00AE06DA" w:rsidRPr="007C2D28" w14:paraId="736EEBB3"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20F2014" w14:textId="77777777" w:rsidR="00AE06DA" w:rsidRDefault="00AE06DA" w:rsidP="00AE06DA">
            <w:pPr>
              <w:pStyle w:val="Kop3"/>
              <w:outlineLvl w:val="2"/>
            </w:pPr>
            <w:bookmarkStart w:id="115" w:name="_Toc438551303"/>
            <w:bookmarkStart w:id="116" w:name="_Toc443472405"/>
            <w:bookmarkStart w:id="117" w:name="_Toc26255762"/>
            <w:bookmarkStart w:id="118" w:name="_Toc26255894"/>
            <w:bookmarkStart w:id="119" w:name="_Toc26261411"/>
            <w:bookmarkStart w:id="120" w:name="_Toc26261578"/>
            <w:bookmarkStart w:id="121" w:name="_Toc26261616"/>
            <w:bookmarkStart w:id="122" w:name="_Toc33773742"/>
            <w:bookmarkStart w:id="123" w:name="_Toc68882417"/>
            <w:r>
              <w:t>Verzekeringen en zekerheidstelling</w:t>
            </w:r>
            <w:bookmarkEnd w:id="115"/>
            <w:bookmarkEnd w:id="116"/>
            <w:bookmarkEnd w:id="117"/>
            <w:bookmarkEnd w:id="118"/>
            <w:bookmarkEnd w:id="119"/>
            <w:bookmarkEnd w:id="120"/>
            <w:bookmarkEnd w:id="121"/>
            <w:bookmarkEnd w:id="122"/>
            <w:bookmarkEnd w:id="123"/>
          </w:p>
        </w:tc>
        <w:tc>
          <w:tcPr>
            <w:tcW w:w="1422" w:type="dxa"/>
          </w:tcPr>
          <w:p w14:paraId="794E871D"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54A25A4C" w14:textId="77777777" w:rsidR="00AE06DA" w:rsidRPr="000852A2" w:rsidRDefault="00AE06DA" w:rsidP="00AE06DA">
            <w:pPr>
              <w:rPr>
                <w:color w:val="FF0000"/>
              </w:rPr>
            </w:pPr>
          </w:p>
        </w:tc>
      </w:tr>
      <w:tr w:rsidR="00AE06DA" w:rsidRPr="00F85A94" w14:paraId="24B30B9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15526EB" w14:textId="7918B26C" w:rsidR="00AE06DA" w:rsidRPr="00F85A94" w:rsidRDefault="00AE06DA" w:rsidP="00AE06DA">
            <w:pPr>
              <w:rPr>
                <w:color w:val="FF0000"/>
              </w:rPr>
            </w:pPr>
          </w:p>
        </w:tc>
        <w:tc>
          <w:tcPr>
            <w:tcW w:w="1422" w:type="dxa"/>
          </w:tcPr>
          <w:p w14:paraId="3AC2C6A2"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5D4B16B5" w14:textId="77777777" w:rsidR="00AE06DA" w:rsidRPr="000852A2" w:rsidRDefault="00AE06DA" w:rsidP="00AE06DA">
            <w:pPr>
              <w:rPr>
                <w:color w:val="FF0000"/>
              </w:rPr>
            </w:pPr>
          </w:p>
        </w:tc>
      </w:tr>
      <w:tr w:rsidR="005646B6" w:rsidRPr="007C2D28" w14:paraId="00CF396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03D0D15D" w14:textId="130823F6" w:rsidR="005646B6" w:rsidRDefault="005646B6" w:rsidP="00AE06DA">
            <w:pPr>
              <w:pStyle w:val="Lijstalinea"/>
              <w:numPr>
                <w:ilvl w:val="0"/>
                <w:numId w:val="21"/>
              </w:numPr>
            </w:pPr>
            <w:r w:rsidRPr="00D31166">
              <w:t xml:space="preserve">De Contractant heeft zich, in aanvulling op artikel 14, lid 2 van de AIV, verzekerd en houdt zich verzekerd voor wettelijke aansprakelijkheid (WA) met een minimale dekking van € </w:t>
            </w:r>
            <w:r>
              <w:t>2.500.000,-</w:t>
            </w:r>
            <w:r w:rsidRPr="007E34DB">
              <w:rPr>
                <w:color w:val="00B0F0"/>
              </w:rPr>
              <w:t xml:space="preserve"> </w:t>
            </w:r>
            <w:r w:rsidRPr="00D31166">
              <w:t xml:space="preserve">per </w:t>
            </w:r>
            <w:r>
              <w:t>jaar</w:t>
            </w:r>
            <w:r w:rsidRPr="00D31166">
              <w:t>.</w:t>
            </w:r>
          </w:p>
        </w:tc>
      </w:tr>
      <w:tr w:rsidR="005646B6" w:rsidRPr="007C2D28" w14:paraId="111846F8"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28D9749E" w14:textId="5BE9EFC6" w:rsidR="005646B6" w:rsidRDefault="005646B6" w:rsidP="00AE06DA">
            <w:pPr>
              <w:pStyle w:val="Lijstalinea"/>
              <w:numPr>
                <w:ilvl w:val="0"/>
                <w:numId w:val="21"/>
              </w:numPr>
            </w:pPr>
            <w:r w:rsidRPr="00D31166">
              <w:lastRenderedPageBreak/>
              <w:t xml:space="preserve">De Contractant heeft zich, in aanvulling op artikel 14, lid 2 van de AIV, verzekerd en houdt zich verzekerd voor bedrijfsaansprakelijkheid, waaronder begrepen (product)aansprakelijkheid voor schade toegebracht aan personen of zaken die eigendom zijn van de Gemeente met een minimale dekking van € </w:t>
            </w:r>
            <w:r>
              <w:t>2.500.000,-</w:t>
            </w:r>
            <w:r w:rsidRPr="00D31166">
              <w:t xml:space="preserve"> per </w:t>
            </w:r>
            <w:r>
              <w:t>jaar</w:t>
            </w:r>
            <w:r w:rsidRPr="00D31166">
              <w:t>.</w:t>
            </w:r>
          </w:p>
        </w:tc>
      </w:tr>
      <w:tr w:rsidR="005646B6" w:rsidRPr="007C2D28" w14:paraId="2E49F4B6"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6B6752AF" w14:textId="334FF266" w:rsidR="005646B6" w:rsidRDefault="005646B6" w:rsidP="00AE06DA">
            <w:pPr>
              <w:pStyle w:val="Lijstalinea"/>
              <w:numPr>
                <w:ilvl w:val="0"/>
                <w:numId w:val="21"/>
              </w:numPr>
            </w:pPr>
            <w:r w:rsidRPr="00D31166">
              <w:t>De Contractant heeft zich, in aanvulling op artikel 14, lid 2 van de AIV, verzekerd en houdt zich verzekerd voor beroepsaansprakelijkheid, voor risico’s die voortvloeien uit beroepsfouten met ee</w:t>
            </w:r>
            <w:r>
              <w:t>n</w:t>
            </w:r>
            <w:r w:rsidRPr="00D31166">
              <w:t xml:space="preserve"> minimale dekking van € </w:t>
            </w:r>
            <w:r>
              <w:t>2.500.000,-</w:t>
            </w:r>
            <w:r w:rsidRPr="007E34DB">
              <w:rPr>
                <w:color w:val="00B0F0"/>
              </w:rPr>
              <w:t xml:space="preserve"> </w:t>
            </w:r>
            <w:r w:rsidRPr="00D31166">
              <w:t>per jaar.</w:t>
            </w:r>
          </w:p>
        </w:tc>
      </w:tr>
      <w:tr w:rsidR="00AE06DA" w:rsidRPr="007C2D28" w14:paraId="637AC519"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63DB15F" w14:textId="77777777" w:rsidR="00AE06DA" w:rsidRDefault="00AE06DA" w:rsidP="00AE06DA">
            <w:pPr>
              <w:pStyle w:val="Lijstalinea"/>
              <w:numPr>
                <w:ilvl w:val="0"/>
                <w:numId w:val="21"/>
              </w:numPr>
              <w:rPr>
                <w:lang w:eastAsia="x-none"/>
              </w:rPr>
            </w:pPr>
            <w:r w:rsidRPr="00D31166">
              <w:t>Samenhangende gebeurtenissen of aanspraken worden aangemerkt als één gebeurtenis / aanspraak.</w:t>
            </w:r>
          </w:p>
        </w:tc>
        <w:tc>
          <w:tcPr>
            <w:tcW w:w="1422" w:type="dxa"/>
          </w:tcPr>
          <w:p w14:paraId="67CA7FBF"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5E93B45A" w14:textId="77777777" w:rsidR="00AE06DA" w:rsidRPr="000852A2" w:rsidRDefault="00AE06DA" w:rsidP="00AE06DA">
            <w:pPr>
              <w:rPr>
                <w:color w:val="FF0000"/>
              </w:rPr>
            </w:pPr>
          </w:p>
        </w:tc>
      </w:tr>
      <w:tr w:rsidR="00AE06DA" w:rsidRPr="007C2D28" w14:paraId="4CD01651"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7E83934" w14:textId="77777777" w:rsidR="00AE06DA" w:rsidRDefault="00AE06DA" w:rsidP="00AE06DA">
            <w:pPr>
              <w:pStyle w:val="Kop2"/>
              <w:outlineLvl w:val="1"/>
            </w:pPr>
            <w:bookmarkStart w:id="124" w:name="_Toc443472407"/>
            <w:bookmarkStart w:id="125" w:name="_Toc26255763"/>
            <w:bookmarkStart w:id="126" w:name="_Toc26255895"/>
            <w:bookmarkStart w:id="127" w:name="_Toc26261412"/>
            <w:bookmarkStart w:id="128" w:name="_Toc26261579"/>
            <w:bookmarkStart w:id="129" w:name="_Toc26261617"/>
            <w:bookmarkStart w:id="130" w:name="_Toc26261636"/>
            <w:bookmarkStart w:id="131" w:name="_Toc33773743"/>
            <w:bookmarkStart w:id="132" w:name="_Toc68882418"/>
            <w:r w:rsidRPr="0F71423F">
              <w:t>Juridische aspecte</w:t>
            </w:r>
            <w:bookmarkEnd w:id="124"/>
            <w:r>
              <w:t>n</w:t>
            </w:r>
            <w:bookmarkEnd w:id="125"/>
            <w:bookmarkEnd w:id="126"/>
            <w:bookmarkEnd w:id="127"/>
            <w:bookmarkEnd w:id="128"/>
            <w:bookmarkEnd w:id="129"/>
            <w:bookmarkEnd w:id="130"/>
            <w:bookmarkEnd w:id="131"/>
            <w:bookmarkEnd w:id="132"/>
          </w:p>
        </w:tc>
        <w:tc>
          <w:tcPr>
            <w:tcW w:w="1422" w:type="dxa"/>
          </w:tcPr>
          <w:p w14:paraId="22E77A07" w14:textId="77777777" w:rsidR="00AE06DA" w:rsidRPr="000852A2" w:rsidRDefault="00AE06DA" w:rsidP="00AE06DA">
            <w:pPr>
              <w:pStyle w:val="Kop2"/>
              <w:outlineLvl w:val="1"/>
              <w:rPr>
                <w:color w:val="FFFFFF" w:themeColor="background1"/>
              </w:rPr>
            </w:pPr>
          </w:p>
        </w:tc>
        <w:tc>
          <w:tcPr>
            <w:tcW w:w="3539" w:type="dxa"/>
            <w:gridSpan w:val="2"/>
            <w:tcBorders>
              <w:right w:val="single" w:sz="4" w:space="0" w:color="auto"/>
            </w:tcBorders>
          </w:tcPr>
          <w:p w14:paraId="25411505" w14:textId="77777777" w:rsidR="00AE06DA" w:rsidRPr="000852A2" w:rsidRDefault="00AE06DA" w:rsidP="00AE06DA">
            <w:pPr>
              <w:pStyle w:val="Kop2"/>
              <w:outlineLvl w:val="1"/>
              <w:rPr>
                <w:color w:val="FF0000"/>
              </w:rPr>
            </w:pPr>
          </w:p>
        </w:tc>
      </w:tr>
      <w:tr w:rsidR="00AE06DA" w:rsidRPr="007C2D28" w14:paraId="7835C3E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5F4EF6D" w14:textId="77777777" w:rsidR="00AE06DA" w:rsidRPr="005355AE" w:rsidRDefault="00AE06DA" w:rsidP="00AE06DA">
            <w:pPr>
              <w:pStyle w:val="Kop3"/>
              <w:outlineLvl w:val="2"/>
            </w:pPr>
            <w:bookmarkStart w:id="133" w:name="_Toc443472408"/>
            <w:bookmarkStart w:id="134" w:name="_Toc26255764"/>
            <w:bookmarkStart w:id="135" w:name="_Toc26255896"/>
            <w:bookmarkStart w:id="136" w:name="_Toc26261413"/>
            <w:bookmarkStart w:id="137" w:name="_Toc26261580"/>
            <w:bookmarkStart w:id="138" w:name="_Toc26261618"/>
            <w:bookmarkStart w:id="139" w:name="_Toc33773744"/>
            <w:bookmarkStart w:id="140" w:name="_Toc68882419"/>
            <w:r>
              <w:t>Rechtskarakter van de Overeenkomst, toepasselijke voorwaarde</w:t>
            </w:r>
            <w:bookmarkEnd w:id="133"/>
            <w:r>
              <w:t>n</w:t>
            </w:r>
            <w:bookmarkEnd w:id="134"/>
            <w:bookmarkEnd w:id="135"/>
            <w:bookmarkEnd w:id="136"/>
            <w:bookmarkEnd w:id="137"/>
            <w:bookmarkEnd w:id="138"/>
            <w:bookmarkEnd w:id="139"/>
            <w:bookmarkEnd w:id="140"/>
          </w:p>
        </w:tc>
        <w:tc>
          <w:tcPr>
            <w:tcW w:w="1422" w:type="dxa"/>
          </w:tcPr>
          <w:p w14:paraId="009205D0"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7CF5AE89" w14:textId="77777777" w:rsidR="00AE06DA" w:rsidRPr="000852A2" w:rsidRDefault="00AE06DA" w:rsidP="00AE06DA">
            <w:pPr>
              <w:rPr>
                <w:color w:val="FF0000"/>
              </w:rPr>
            </w:pPr>
          </w:p>
        </w:tc>
      </w:tr>
      <w:tr w:rsidR="00AE06DA" w:rsidRPr="007C2D28" w14:paraId="6D14B53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41A8EC74" w14:textId="77777777" w:rsidR="00AE06DA" w:rsidRDefault="00AE06DA" w:rsidP="00AE06DA">
            <w:pPr>
              <w:pStyle w:val="Lijstalinea"/>
              <w:numPr>
                <w:ilvl w:val="0"/>
                <w:numId w:val="22"/>
              </w:numPr>
            </w:pPr>
            <w:r w:rsidRPr="00263DDD">
              <w:t xml:space="preserve">Van toepassing zijn, in aanvulling op artikel 4, lid 6 van de AIV, alle relevante wet- en regelgeving, normen, voorschriften, publicaties en richtlijnen. </w:t>
            </w:r>
          </w:p>
        </w:tc>
        <w:tc>
          <w:tcPr>
            <w:tcW w:w="1422" w:type="dxa"/>
          </w:tcPr>
          <w:p w14:paraId="0883E3E7"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46CACC84" w14:textId="77777777" w:rsidR="00AE06DA" w:rsidRPr="000852A2" w:rsidRDefault="00AE06DA" w:rsidP="00AE06DA">
            <w:pPr>
              <w:rPr>
                <w:color w:val="FF0000"/>
              </w:rPr>
            </w:pPr>
          </w:p>
        </w:tc>
      </w:tr>
      <w:tr w:rsidR="005646B6" w:rsidRPr="007C2D28" w14:paraId="39E0065D"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4E7A3529" w14:textId="77777777" w:rsidR="005646B6" w:rsidRDefault="005646B6" w:rsidP="00AE06DA">
            <w:pPr>
              <w:pStyle w:val="Lijstalinea"/>
              <w:numPr>
                <w:ilvl w:val="0"/>
                <w:numId w:val="22"/>
              </w:numPr>
              <w:rPr>
                <w:lang w:eastAsia="x-none"/>
              </w:rPr>
            </w:pPr>
            <w:r w:rsidRPr="00263DDD">
              <w:t>Van toepassing zijn de VNG Algemene Inkoop voorwaarden voor leveringen en diensten inclusief addendum regio Noord-Holland-Noord. Waarbij het volgende geldt:</w:t>
            </w:r>
          </w:p>
        </w:tc>
      </w:tr>
      <w:tr w:rsidR="005646B6" w:rsidRPr="007C2D28" w14:paraId="3F6E1424"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6260F29A" w14:textId="77777777" w:rsidR="005646B6" w:rsidRDefault="005646B6" w:rsidP="00AE06DA">
            <w:pPr>
              <w:pStyle w:val="Lijstalinea"/>
              <w:numPr>
                <w:ilvl w:val="0"/>
                <w:numId w:val="26"/>
              </w:numPr>
              <w:rPr>
                <w:lang w:eastAsia="x-none"/>
              </w:rPr>
            </w:pPr>
            <w:r w:rsidRPr="00A171D5">
              <w:t>Het betreft hier een Overeenkomst voor Diensten. Artikel 19, 20 en 21 zijn daarom niet van toepassing.</w:t>
            </w:r>
          </w:p>
        </w:tc>
      </w:tr>
      <w:tr w:rsidR="005646B6" w:rsidRPr="007C2D28" w14:paraId="76DE2321"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0407FE6E" w14:textId="77777777" w:rsidR="005646B6" w:rsidRDefault="005646B6" w:rsidP="00AE06DA">
            <w:pPr>
              <w:pStyle w:val="Lijstalinea"/>
              <w:numPr>
                <w:ilvl w:val="0"/>
                <w:numId w:val="22"/>
              </w:numPr>
            </w:pPr>
            <w:r>
              <w:t>De Gemeente is vrij in het gebruik van documenten, als bedoeld in artikel 19.7</w:t>
            </w:r>
            <w:r w:rsidRPr="00737408">
              <w:t xml:space="preserve"> </w:t>
            </w:r>
            <w:r>
              <w:t xml:space="preserve">van de AIV, </w:t>
            </w:r>
            <w:r w:rsidRPr="00737408">
              <w:t>waaronder het vermenigvuldigen daarvan voor eigen gebruik.</w:t>
            </w:r>
          </w:p>
          <w:p w14:paraId="228BC57D" w14:textId="44797EF3" w:rsidR="005646B6" w:rsidRPr="00A171D5" w:rsidRDefault="005646B6" w:rsidP="005646B6"/>
        </w:tc>
      </w:tr>
      <w:tr w:rsidR="00AE06DA" w:rsidRPr="007C2D28" w14:paraId="75B87286"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42F6A5E5" w14:textId="77777777" w:rsidR="00AE06DA" w:rsidRPr="00170FE9" w:rsidRDefault="00AE06DA" w:rsidP="00AE06DA">
            <w:pPr>
              <w:pStyle w:val="Kop3"/>
              <w:outlineLvl w:val="2"/>
            </w:pPr>
            <w:bookmarkStart w:id="141" w:name="_Toc443472411"/>
            <w:bookmarkStart w:id="142" w:name="_Toc26255765"/>
            <w:bookmarkStart w:id="143" w:name="_Toc26255897"/>
            <w:bookmarkStart w:id="144" w:name="_Toc26261414"/>
            <w:bookmarkStart w:id="145" w:name="_Toc26261581"/>
            <w:bookmarkStart w:id="146" w:name="_Toc26261619"/>
            <w:bookmarkStart w:id="147" w:name="_Toc33773745"/>
            <w:bookmarkStart w:id="148" w:name="_Toc68882420"/>
            <w:r w:rsidDel="009B352E">
              <w:t>Boetebeding en bonus</w:t>
            </w:r>
            <w:bookmarkEnd w:id="141"/>
            <w:bookmarkEnd w:id="142"/>
            <w:bookmarkEnd w:id="143"/>
            <w:bookmarkEnd w:id="144"/>
            <w:bookmarkEnd w:id="145"/>
            <w:bookmarkEnd w:id="146"/>
            <w:bookmarkEnd w:id="147"/>
            <w:bookmarkEnd w:id="148"/>
          </w:p>
        </w:tc>
        <w:tc>
          <w:tcPr>
            <w:tcW w:w="1422" w:type="dxa"/>
          </w:tcPr>
          <w:p w14:paraId="0B47143E"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40E03E07" w14:textId="77777777" w:rsidR="00AE06DA" w:rsidRPr="000852A2" w:rsidRDefault="00AE06DA" w:rsidP="00AE06DA">
            <w:pPr>
              <w:rPr>
                <w:color w:val="FF0000"/>
              </w:rPr>
            </w:pPr>
          </w:p>
        </w:tc>
      </w:tr>
      <w:tr w:rsidR="00AE06DA" w:rsidRPr="007C2D28" w14:paraId="7C4534F6"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400E72AB" w14:textId="77777777" w:rsidR="00AE06DA" w:rsidRDefault="00AE06DA" w:rsidP="00AE06DA">
            <w:pPr>
              <w:pStyle w:val="Lijstalinea"/>
              <w:numPr>
                <w:ilvl w:val="0"/>
                <w:numId w:val="23"/>
              </w:numPr>
            </w:pPr>
            <w:r w:rsidRPr="005C7F5A">
              <w:t>Als de Gemeente op grond van de Wet Ketenaansprakelijkheid aansprakelijk wordt gesteld, is Contractant, vanwege het niet of niet volledig afdragen van de benodigde belastingen en sociale lasten, een boete van € 5.000,- verschuldigd.</w:t>
            </w:r>
          </w:p>
        </w:tc>
        <w:tc>
          <w:tcPr>
            <w:tcW w:w="1422" w:type="dxa"/>
          </w:tcPr>
          <w:p w14:paraId="0551EADC"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32AB9A24" w14:textId="77777777" w:rsidR="00AE06DA" w:rsidRPr="000852A2" w:rsidRDefault="00AE06DA" w:rsidP="00AE06DA">
            <w:pPr>
              <w:rPr>
                <w:color w:val="FF0000"/>
              </w:rPr>
            </w:pPr>
          </w:p>
        </w:tc>
      </w:tr>
      <w:tr w:rsidR="005646B6" w:rsidRPr="007C2D28" w14:paraId="1120494E"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3"/>
          <w:wAfter w:w="4961" w:type="dxa"/>
          <w:cantSplit/>
        </w:trPr>
        <w:tc>
          <w:tcPr>
            <w:tcW w:w="9644" w:type="dxa"/>
            <w:gridSpan w:val="4"/>
          </w:tcPr>
          <w:p w14:paraId="69A2EF82" w14:textId="77777777" w:rsidR="005646B6" w:rsidRDefault="005646B6" w:rsidP="00AE06DA">
            <w:pPr>
              <w:pStyle w:val="Kop3"/>
              <w:outlineLvl w:val="2"/>
            </w:pPr>
            <w:bookmarkStart w:id="149" w:name="_Toc443472412"/>
            <w:bookmarkStart w:id="150" w:name="_Toc26255766"/>
            <w:bookmarkStart w:id="151" w:name="_Toc26255898"/>
            <w:bookmarkStart w:id="152" w:name="_Toc26261415"/>
            <w:bookmarkStart w:id="153" w:name="_Toc26261582"/>
            <w:bookmarkStart w:id="154" w:name="_Toc26261620"/>
            <w:bookmarkStart w:id="155" w:name="_Toc33773746"/>
            <w:bookmarkStart w:id="156" w:name="_Toc68882421"/>
            <w:r>
              <w:t>Nietige bepalingen</w:t>
            </w:r>
            <w:bookmarkEnd w:id="149"/>
            <w:bookmarkEnd w:id="150"/>
            <w:bookmarkEnd w:id="151"/>
            <w:bookmarkEnd w:id="152"/>
            <w:bookmarkEnd w:id="153"/>
            <w:bookmarkEnd w:id="154"/>
            <w:bookmarkEnd w:id="155"/>
            <w:bookmarkEnd w:id="156"/>
          </w:p>
        </w:tc>
      </w:tr>
      <w:tr w:rsidR="00AE06DA" w:rsidRPr="007C2D28" w14:paraId="351802C7"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1EA8E119" w14:textId="77777777" w:rsidR="00AE06DA" w:rsidRDefault="00AE06DA" w:rsidP="00AE06DA">
            <w:pPr>
              <w:pStyle w:val="Lijstalinea"/>
              <w:numPr>
                <w:ilvl w:val="0"/>
                <w:numId w:val="24"/>
              </w:numPr>
            </w:pPr>
            <w:r w:rsidRPr="00F914A4">
              <w:t>Indien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tc>
        <w:tc>
          <w:tcPr>
            <w:tcW w:w="1422" w:type="dxa"/>
          </w:tcPr>
          <w:p w14:paraId="4FD0328E"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01304D74" w14:textId="77777777" w:rsidR="00AE06DA" w:rsidRPr="000852A2" w:rsidRDefault="00AE06DA" w:rsidP="00AE06DA">
            <w:pPr>
              <w:rPr>
                <w:color w:val="FF0000"/>
              </w:rPr>
            </w:pPr>
          </w:p>
        </w:tc>
      </w:tr>
      <w:tr w:rsidR="00AE06DA" w:rsidRPr="007C2D28" w14:paraId="2191B16A"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752F6981" w14:textId="77777777" w:rsidR="00AE06DA" w:rsidRPr="00F914A4" w:rsidRDefault="00AE06DA" w:rsidP="00AE06DA">
            <w:pPr>
              <w:pStyle w:val="Kop3"/>
              <w:outlineLvl w:val="2"/>
            </w:pPr>
            <w:bookmarkStart w:id="157" w:name="_Toc26255767"/>
            <w:bookmarkStart w:id="158" w:name="_Toc26255899"/>
            <w:bookmarkStart w:id="159" w:name="_Toc26261416"/>
            <w:bookmarkStart w:id="160" w:name="_Toc26261583"/>
            <w:bookmarkStart w:id="161" w:name="_Toc26261621"/>
            <w:bookmarkStart w:id="162" w:name="_Toc33773747"/>
            <w:bookmarkStart w:id="163" w:name="_Toc68882422"/>
            <w:r w:rsidRPr="00F914A4">
              <w:t>Geschillen en rechtbank</w:t>
            </w:r>
            <w:bookmarkEnd w:id="157"/>
            <w:bookmarkEnd w:id="158"/>
            <w:bookmarkEnd w:id="159"/>
            <w:bookmarkEnd w:id="160"/>
            <w:bookmarkEnd w:id="161"/>
            <w:bookmarkEnd w:id="162"/>
            <w:bookmarkEnd w:id="163"/>
          </w:p>
        </w:tc>
        <w:tc>
          <w:tcPr>
            <w:tcW w:w="1422" w:type="dxa"/>
          </w:tcPr>
          <w:p w14:paraId="36EF5DB5"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17EAB0EA" w14:textId="77777777" w:rsidR="00AE06DA" w:rsidRPr="000852A2" w:rsidRDefault="00AE06DA" w:rsidP="00AE06DA">
            <w:pPr>
              <w:rPr>
                <w:color w:val="FF0000"/>
              </w:rPr>
            </w:pPr>
          </w:p>
        </w:tc>
      </w:tr>
      <w:tr w:rsidR="00AE06DA" w:rsidRPr="007C2D28" w14:paraId="05A40DCF"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6D4FF005" w14:textId="77777777" w:rsidR="00AE06DA" w:rsidRPr="00F914A4" w:rsidRDefault="00AE06DA" w:rsidP="00AE06DA">
            <w:pPr>
              <w:pStyle w:val="Lijstalinea"/>
              <w:numPr>
                <w:ilvl w:val="0"/>
                <w:numId w:val="25"/>
              </w:numPr>
            </w:pPr>
            <w:r w:rsidRPr="006A2EFB">
              <w:t>Verschillen van mening tussen Partijen worden zoveel mogelijk langs minnelijke weg opgelost, waarbij kosten voor mediation in gelijke delen worden gedragen. Indien een verschil van mening niet langs minnelijke weg is opgelost, wordt geacht een geschil te bestaan.</w:t>
            </w:r>
          </w:p>
        </w:tc>
        <w:tc>
          <w:tcPr>
            <w:tcW w:w="1422" w:type="dxa"/>
          </w:tcPr>
          <w:p w14:paraId="2EB7D8B8" w14:textId="77777777" w:rsidR="00AE06DA" w:rsidRPr="000852A2" w:rsidRDefault="00AE06DA" w:rsidP="00AE06DA">
            <w:pPr>
              <w:rPr>
                <w:color w:val="FFFFFF" w:themeColor="background1"/>
              </w:rPr>
            </w:pPr>
          </w:p>
        </w:tc>
        <w:tc>
          <w:tcPr>
            <w:tcW w:w="3539" w:type="dxa"/>
            <w:gridSpan w:val="2"/>
            <w:tcBorders>
              <w:right w:val="single" w:sz="4" w:space="0" w:color="auto"/>
            </w:tcBorders>
          </w:tcPr>
          <w:p w14:paraId="5E01C9B5" w14:textId="77777777" w:rsidR="00AE06DA" w:rsidRPr="000852A2" w:rsidRDefault="00AE06DA" w:rsidP="00AE06DA">
            <w:pPr>
              <w:rPr>
                <w:color w:val="FF0000"/>
              </w:rPr>
            </w:pPr>
          </w:p>
        </w:tc>
      </w:tr>
      <w:tr w:rsidR="00AE06DA" w:rsidRPr="007C2D28" w14:paraId="57312FB3" w14:textId="77777777" w:rsidTr="007B5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9644" w:type="dxa"/>
            <w:gridSpan w:val="4"/>
          </w:tcPr>
          <w:p w14:paraId="01B264A4" w14:textId="77777777" w:rsidR="00AE06DA" w:rsidRPr="00F914A4" w:rsidRDefault="00AE06DA" w:rsidP="00AE06DA">
            <w:pPr>
              <w:pStyle w:val="Lijstalinea"/>
              <w:numPr>
                <w:ilvl w:val="0"/>
                <w:numId w:val="25"/>
              </w:numPr>
            </w:pPr>
            <w:r w:rsidRPr="006A2EFB">
              <w:t xml:space="preserve">Ieder geschil tussen Partijen dat voortvloeit uit of verband houdt met deze Overeenkomst wordt, met uitsluiting van ieder ander forum dan wel andere rechter, voorgelegd aan de bevoegde rechter van de Rechtbank Noord-Holland, Postbus 1621, 2003 BR Haarlem. </w:t>
            </w:r>
          </w:p>
        </w:tc>
        <w:tc>
          <w:tcPr>
            <w:tcW w:w="1422" w:type="dxa"/>
            <w:tcBorders>
              <w:bottom w:val="single" w:sz="4" w:space="0" w:color="auto"/>
            </w:tcBorders>
          </w:tcPr>
          <w:p w14:paraId="33CBA206" w14:textId="77777777" w:rsidR="00AE06DA" w:rsidRPr="000852A2" w:rsidRDefault="00AE06DA" w:rsidP="00AE06DA">
            <w:pPr>
              <w:rPr>
                <w:color w:val="FFFFFF" w:themeColor="background1"/>
              </w:rPr>
            </w:pPr>
          </w:p>
        </w:tc>
        <w:tc>
          <w:tcPr>
            <w:tcW w:w="3539" w:type="dxa"/>
            <w:gridSpan w:val="2"/>
            <w:tcBorders>
              <w:bottom w:val="single" w:sz="4" w:space="0" w:color="auto"/>
              <w:right w:val="single" w:sz="4" w:space="0" w:color="auto"/>
            </w:tcBorders>
          </w:tcPr>
          <w:p w14:paraId="26138DBC" w14:textId="77777777" w:rsidR="00AE06DA" w:rsidRPr="000852A2" w:rsidRDefault="00AE06DA" w:rsidP="00AE06DA">
            <w:pPr>
              <w:rPr>
                <w:color w:val="FF0000"/>
              </w:rPr>
            </w:pPr>
          </w:p>
        </w:tc>
      </w:tr>
    </w:tbl>
    <w:p w14:paraId="14FFCE08" w14:textId="77777777" w:rsidR="00A41B7B" w:rsidRDefault="00A41B7B" w:rsidP="00A41B7B">
      <w:bookmarkStart w:id="164" w:name="_Arbeidsvoorwaarden_Personeel_van"/>
      <w:bookmarkStart w:id="165" w:name="_Boetebeding_en_bonus"/>
      <w:bookmarkStart w:id="166" w:name="_Toc443472413"/>
      <w:bookmarkStart w:id="167" w:name="_Toc26255768"/>
      <w:bookmarkStart w:id="168" w:name="_Toc26255900"/>
      <w:bookmarkStart w:id="169" w:name="_Toc26261417"/>
      <w:bookmarkStart w:id="170" w:name="_Toc26261637"/>
      <w:bookmarkEnd w:id="51"/>
      <w:bookmarkEnd w:id="164"/>
      <w:bookmarkEnd w:id="165"/>
    </w:p>
    <w:p w14:paraId="348FC0E1" w14:textId="77777777" w:rsidR="00A41B7B" w:rsidRDefault="00A41B7B" w:rsidP="00A41B7B"/>
    <w:p w14:paraId="09E74584" w14:textId="77777777" w:rsidR="007E34DB" w:rsidRPr="00CB2691" w:rsidRDefault="007E34DB" w:rsidP="007E34DB">
      <w:pPr>
        <w:pStyle w:val="Kop1"/>
        <w:framePr w:wrap="notBeside"/>
      </w:pPr>
      <w:bookmarkStart w:id="171" w:name="_Toc68882423"/>
      <w:r w:rsidRPr="00CB2691">
        <w:t>Ondertekening</w:t>
      </w:r>
      <w:bookmarkEnd w:id="166"/>
      <w:bookmarkEnd w:id="167"/>
      <w:bookmarkEnd w:id="168"/>
      <w:bookmarkEnd w:id="169"/>
      <w:bookmarkEnd w:id="170"/>
      <w:bookmarkEnd w:id="171"/>
    </w:p>
    <w:p w14:paraId="0862A143" w14:textId="77777777" w:rsidR="007E34DB" w:rsidRDefault="007E34DB" w:rsidP="007E34DB"/>
    <w:p w14:paraId="596B02D8" w14:textId="77777777" w:rsidR="007E34DB" w:rsidRDefault="007E34DB" w:rsidP="007E34DB"/>
    <w:p w14:paraId="7959021D" w14:textId="77777777" w:rsidR="007E34DB" w:rsidRDefault="007E34DB" w:rsidP="007E34DB"/>
    <w:p w14:paraId="41902C60" w14:textId="77777777" w:rsidR="00DE67B4" w:rsidRDefault="00DE67B4" w:rsidP="007E34DB">
      <w:pPr>
        <w:pStyle w:val="Fotobijschrift"/>
      </w:pPr>
    </w:p>
    <w:p w14:paraId="53033C89" w14:textId="77777777" w:rsidR="00DE67B4" w:rsidRDefault="00DE67B4" w:rsidP="007E34DB">
      <w:pPr>
        <w:sectPr w:rsidR="00DE67B4" w:rsidSect="00D50DDC">
          <w:headerReference w:type="even" r:id="rId14"/>
          <w:headerReference w:type="default" r:id="rId15"/>
          <w:footerReference w:type="even" r:id="rId16"/>
          <w:footerReference w:type="default" r:id="rId17"/>
          <w:headerReference w:type="first" r:id="rId18"/>
          <w:footerReference w:type="first" r:id="rId19"/>
          <w:pgSz w:w="11906" w:h="16838" w:code="9"/>
          <w:pgMar w:top="1066" w:right="1021" w:bottom="794" w:left="1588" w:header="709" w:footer="312" w:gutter="0"/>
          <w:cols w:space="708"/>
          <w:titlePg/>
          <w:docGrid w:linePitch="360"/>
        </w:sectPr>
      </w:pPr>
    </w:p>
    <w:p w14:paraId="3E362F8F" w14:textId="77777777" w:rsidR="00DA70E8" w:rsidRPr="00DA70E8" w:rsidRDefault="00DA70E8" w:rsidP="007E34DB"/>
    <w:sectPr w:rsidR="00DA70E8" w:rsidRPr="00DA70E8" w:rsidSect="0089540E">
      <w:headerReference w:type="even" r:id="rId20"/>
      <w:headerReference w:type="default" r:id="rId21"/>
      <w:footerReference w:type="even" r:id="rId22"/>
      <w:footerReference w:type="default" r:id="rId23"/>
      <w:headerReference w:type="first" r:id="rId24"/>
      <w:footerReference w:type="first" r:id="rId25"/>
      <w:type w:val="evenPage"/>
      <w:pgSz w:w="11906" w:h="16838" w:code="9"/>
      <w:pgMar w:top="1066" w:right="1021" w:bottom="794" w:left="1588" w:header="709"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9C76" w14:textId="77777777" w:rsidR="00D92DBD" w:rsidRDefault="00D92DBD" w:rsidP="007E34DB">
      <w:r>
        <w:separator/>
      </w:r>
    </w:p>
  </w:endnote>
  <w:endnote w:type="continuationSeparator" w:id="0">
    <w:p w14:paraId="7AB1AF07" w14:textId="77777777" w:rsidR="00D92DBD" w:rsidRDefault="00D92DBD" w:rsidP="007E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5AFF" w14:textId="77777777" w:rsidR="00D92DBD" w:rsidRPr="0086078F" w:rsidRDefault="00D92DBD" w:rsidP="007E34DB">
    <w:pPr>
      <w:pStyle w:val="Afzendernaam"/>
    </w:pPr>
    <w:r w:rsidRPr="00953D92">
      <w:t>Gemeente</w:t>
    </w:r>
    <w:r w:rsidRPr="0086078F">
      <w:t xml:space="preserve"> Hoorn</w:t>
    </w:r>
  </w:p>
  <w:p w14:paraId="59DFA182" w14:textId="77777777" w:rsidR="00D92DBD" w:rsidRPr="0086078F" w:rsidRDefault="00D92DBD" w:rsidP="007E34DB">
    <w:pPr>
      <w:pStyle w:val="Afzendergegevens"/>
    </w:pPr>
    <w:r w:rsidRPr="0086078F">
      <w:t>Nieuwe Steen 1</w:t>
    </w:r>
  </w:p>
  <w:p w14:paraId="7343CCE5" w14:textId="77777777" w:rsidR="00D92DBD" w:rsidRPr="0086078F" w:rsidRDefault="00D92DBD" w:rsidP="007E34DB">
    <w:pPr>
      <w:pStyle w:val="Afzendergegevens"/>
    </w:pPr>
    <w:r w:rsidRPr="0086078F">
      <w:t>Postbus 603</w:t>
    </w:r>
  </w:p>
  <w:p w14:paraId="0B1867C7" w14:textId="77777777" w:rsidR="00D92DBD" w:rsidRPr="0086078F" w:rsidRDefault="00D92DBD" w:rsidP="007E34DB">
    <w:pPr>
      <w:pStyle w:val="Afzendergegevens"/>
    </w:pPr>
    <w:r w:rsidRPr="0086078F">
      <w:t>1620 AR Hoorn</w:t>
    </w:r>
  </w:p>
  <w:p w14:paraId="4251F710" w14:textId="77777777" w:rsidR="00D92DBD" w:rsidRPr="0086078F" w:rsidRDefault="00D92DBD" w:rsidP="007E34DB">
    <w:pPr>
      <w:pStyle w:val="Afzendergegevens"/>
    </w:pPr>
    <w:r w:rsidRPr="0086078F">
      <w:t>T 0229 25 22 00</w:t>
    </w:r>
  </w:p>
  <w:p w14:paraId="5D7FFC60" w14:textId="77777777" w:rsidR="00D92DBD" w:rsidRDefault="00D92DBD" w:rsidP="007E34DB">
    <w:pPr>
      <w:pStyle w:val="Afzendergegevens"/>
    </w:pPr>
    <w:r w:rsidRPr="0086078F">
      <w:t>www.hoorn.nl</w:t>
    </w:r>
  </w:p>
  <w:p w14:paraId="1201C75E" w14:textId="77777777" w:rsidR="00D92DBD" w:rsidRDefault="00D92DBD" w:rsidP="007E34DB">
    <w:pPr>
      <w:pStyle w:val="Afzendergegevens"/>
    </w:pPr>
  </w:p>
  <w:p w14:paraId="694A287A" w14:textId="77777777" w:rsidR="00D92DBD" w:rsidRDefault="00D92DBD" w:rsidP="007E34DB">
    <w:pPr>
      <w:pStyle w:val="Afzendergegev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C7B86" w14:textId="77777777" w:rsidR="00D92DBD" w:rsidRPr="00BC1350" w:rsidRDefault="00D92DBD" w:rsidP="007E34DB">
    <w:pPr>
      <w:pStyle w:val="Voettekst"/>
    </w:pPr>
    <w:r>
      <w:tab/>
    </w:r>
    <w:r>
      <w:tab/>
    </w:r>
    <w:r>
      <w:fldChar w:fldCharType="begin"/>
    </w:r>
    <w:r>
      <w:instrText xml:space="preserve"> PAGE  \* Arabic  \* MERGEFORMAT </w:instrText>
    </w:r>
    <w:r>
      <w:fldChar w:fldCharType="separate"/>
    </w:r>
    <w:r>
      <w:rPr>
        <w:noProof/>
      </w:rPr>
      <w:t>5</w:t>
    </w:r>
    <w:r>
      <w:fldChar w:fldCharType="end"/>
    </w:r>
    <w:r>
      <w:t>/</w:t>
    </w:r>
    <w:r w:rsidR="009C62C7">
      <w:fldChar w:fldCharType="begin"/>
    </w:r>
    <w:r w:rsidR="009C62C7">
      <w:instrText xml:space="preserve"> NUMPAGES   \* MERGEFORMAT </w:instrText>
    </w:r>
    <w:r w:rsidR="009C62C7">
      <w:fldChar w:fldCharType="separate"/>
    </w:r>
    <w:r>
      <w:rPr>
        <w:noProof/>
      </w:rPr>
      <w:t>6</w:t>
    </w:r>
    <w:r w:rsidR="009C62C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8E92" w14:textId="77777777" w:rsidR="00D92DBD" w:rsidRDefault="00D92DB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92DBD" w:rsidRPr="00BC115D" w14:paraId="3CB93DEB" w14:textId="77777777" w:rsidTr="00986BDB">
      <w:tc>
        <w:tcPr>
          <w:tcW w:w="8647" w:type="dxa"/>
        </w:tcPr>
        <w:p w14:paraId="10C0C32B" w14:textId="78E493B9" w:rsidR="00D92DBD" w:rsidRPr="00BC115D" w:rsidRDefault="009C62C7" w:rsidP="007E34DB">
          <w:pPr>
            <w:pStyle w:val="Voettekst"/>
            <w:rPr>
              <w:noProof/>
            </w:rPr>
          </w:pPr>
          <w:r>
            <w:fldChar w:fldCharType="begin"/>
          </w:r>
          <w:r>
            <w:instrText xml:space="preserve"> STYLEREF  RapportTitel  \* MERGEFORMAT </w:instrText>
          </w:r>
          <w:r>
            <w:fldChar w:fldCharType="separate"/>
          </w:r>
          <w:r w:rsidRPr="009C62C7">
            <w:rPr>
              <w:b/>
              <w:bCs/>
              <w:noProof/>
            </w:rPr>
            <w:t xml:space="preserve">Raamovereenkomst </w:t>
          </w:r>
          <w:r>
            <w:rPr>
              <w:noProof/>
            </w:rPr>
            <w:t>Maaiwerkzaamheden IJmeer en-Markermeer</w:t>
          </w:r>
          <w:r>
            <w:rPr>
              <w:noProof/>
            </w:rPr>
            <w:fldChar w:fldCharType="end"/>
          </w:r>
          <w:r w:rsidR="00D92DBD" w:rsidRPr="00BC115D">
            <w:t xml:space="preserve"> | </w:t>
          </w:r>
          <w:r w:rsidR="00D92DBD">
            <w:fldChar w:fldCharType="begin"/>
          </w:r>
          <w:r w:rsidR="00D92DBD">
            <w:instrText xml:space="preserve"> STYLEREF  RapportSubtitel  \* MERGEFORMAT </w:instrText>
          </w:r>
          <w:r w:rsidR="00D92DBD">
            <w:fldChar w:fldCharType="separate"/>
          </w:r>
          <w:r>
            <w:rPr>
              <w:b/>
              <w:bCs/>
              <w:noProof/>
            </w:rPr>
            <w:t>Fout! Geen tekst met de opgegeven stijl in het document.</w:t>
          </w:r>
          <w:r w:rsidR="00D92DBD">
            <w:rPr>
              <w:noProof/>
            </w:rPr>
            <w:fldChar w:fldCharType="end"/>
          </w:r>
          <w:r w:rsidR="00D92DBD">
            <w:fldChar w:fldCharType="begin"/>
          </w:r>
          <w:r w:rsidR="00D92DBD">
            <w:instrText xml:space="preserve"> STYLEREF  RapportDatum  \* MERGEFORMAT </w:instrText>
          </w:r>
          <w:r w:rsidR="00D92DBD">
            <w:rPr>
              <w:noProof/>
            </w:rPr>
            <w:fldChar w:fldCharType="end"/>
          </w:r>
        </w:p>
      </w:tc>
      <w:tc>
        <w:tcPr>
          <w:tcW w:w="652" w:type="dxa"/>
        </w:tcPr>
        <w:p w14:paraId="4E0BFB6C" w14:textId="77777777" w:rsidR="00D92DBD" w:rsidRDefault="00D92DBD" w:rsidP="007E34DB">
          <w:pPr>
            <w:pStyle w:val="Voettekst"/>
          </w:pPr>
          <w:r w:rsidRPr="00BC115D">
            <w:fldChar w:fldCharType="begin"/>
          </w:r>
          <w:r w:rsidRPr="00BC115D">
            <w:instrText xml:space="preserve"> PAGE  \* Arabic  \* MERGEFORMAT </w:instrText>
          </w:r>
          <w:r w:rsidRPr="00BC115D">
            <w:fldChar w:fldCharType="separate"/>
          </w:r>
          <w:r>
            <w:rPr>
              <w:noProof/>
            </w:rPr>
            <w:t>4</w:t>
          </w:r>
          <w:r w:rsidRPr="00BC115D">
            <w:fldChar w:fldCharType="end"/>
          </w:r>
          <w:r w:rsidRPr="00BC115D">
            <w:t>/</w:t>
          </w:r>
          <w:r w:rsidR="009C62C7">
            <w:fldChar w:fldCharType="begin"/>
          </w:r>
          <w:r w:rsidR="009C62C7">
            <w:instrText xml:space="preserve"> NUMPAGES   \* MERGEFORMAT </w:instrText>
          </w:r>
          <w:r w:rsidR="009C62C7">
            <w:fldChar w:fldCharType="separate"/>
          </w:r>
          <w:r>
            <w:rPr>
              <w:noProof/>
            </w:rPr>
            <w:t>6</w:t>
          </w:r>
          <w:r w:rsidR="009C62C7">
            <w:rPr>
              <w:noProof/>
            </w:rPr>
            <w:fldChar w:fldCharType="end"/>
          </w:r>
        </w:p>
      </w:tc>
    </w:tr>
  </w:tbl>
  <w:p w14:paraId="2989387D" w14:textId="77777777" w:rsidR="00D92DBD" w:rsidRPr="00D50DDC" w:rsidRDefault="00D92DBD" w:rsidP="007E34DB">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92DBD" w:rsidRPr="00BC115D" w14:paraId="1915354D" w14:textId="77777777" w:rsidTr="00986BDB">
      <w:tc>
        <w:tcPr>
          <w:tcW w:w="8647" w:type="dxa"/>
        </w:tcPr>
        <w:p w14:paraId="56839BC9" w14:textId="319DE401" w:rsidR="00D92DBD" w:rsidRPr="00BC115D" w:rsidRDefault="009C62C7" w:rsidP="007E34DB">
          <w:pPr>
            <w:pStyle w:val="Voettekst"/>
            <w:rPr>
              <w:noProof/>
            </w:rPr>
          </w:pPr>
          <w:r>
            <w:fldChar w:fldCharType="begin"/>
          </w:r>
          <w:r>
            <w:instrText xml:space="preserve"> STYLEREF  RapportTitel  \* MERGEFORMAT </w:instrText>
          </w:r>
          <w:r>
            <w:fldChar w:fldCharType="separate"/>
          </w:r>
          <w:r w:rsidRPr="009C62C7">
            <w:rPr>
              <w:b/>
              <w:bCs/>
              <w:noProof/>
            </w:rPr>
            <w:t xml:space="preserve">Raamovereenkomst </w:t>
          </w:r>
          <w:r>
            <w:rPr>
              <w:noProof/>
            </w:rPr>
            <w:t>Maaiwerkzaamheden IJmeer en-Markermeer</w:t>
          </w:r>
          <w:r>
            <w:rPr>
              <w:noProof/>
            </w:rPr>
            <w:fldChar w:fldCharType="end"/>
          </w:r>
          <w:r w:rsidR="00D92DBD" w:rsidRPr="00BC115D">
            <w:t xml:space="preserve"> | </w:t>
          </w:r>
          <w:r w:rsidR="00D92DBD">
            <w:fldChar w:fldCharType="begin"/>
          </w:r>
          <w:r w:rsidR="00D92DBD">
            <w:instrText xml:space="preserve"> STYLEREF  RapportSubtitel  \* MERGEFORMAT </w:instrText>
          </w:r>
          <w:r w:rsidR="00D92DBD">
            <w:fldChar w:fldCharType="separate"/>
          </w:r>
          <w:r>
            <w:rPr>
              <w:b/>
              <w:bCs/>
              <w:noProof/>
            </w:rPr>
            <w:t>Fout! Geen tekst met de opgegeven stijl in het document.</w:t>
          </w:r>
          <w:r w:rsidR="00D92DBD">
            <w:rPr>
              <w:noProof/>
            </w:rPr>
            <w:fldChar w:fldCharType="end"/>
          </w:r>
          <w:r w:rsidR="00D92DBD">
            <w:fldChar w:fldCharType="begin"/>
          </w:r>
          <w:r w:rsidR="00D92DBD">
            <w:instrText xml:space="preserve"> STYLEREF  RapportDatum  \* MERGEFORMAT </w:instrText>
          </w:r>
          <w:r w:rsidR="00D92DBD">
            <w:rPr>
              <w:noProof/>
            </w:rPr>
            <w:fldChar w:fldCharType="end"/>
          </w:r>
        </w:p>
      </w:tc>
      <w:tc>
        <w:tcPr>
          <w:tcW w:w="652" w:type="dxa"/>
        </w:tcPr>
        <w:p w14:paraId="11FC59FF" w14:textId="77777777" w:rsidR="00D92DBD" w:rsidRDefault="00D92DBD" w:rsidP="007E34DB">
          <w:pPr>
            <w:pStyle w:val="Voettekst"/>
          </w:pPr>
          <w:r w:rsidRPr="00BC115D">
            <w:fldChar w:fldCharType="begin"/>
          </w:r>
          <w:r w:rsidRPr="00BC115D">
            <w:instrText xml:space="preserve"> PAGE  \* Arabic  \* MERGEFORMAT </w:instrText>
          </w:r>
          <w:r w:rsidRPr="00BC115D">
            <w:fldChar w:fldCharType="separate"/>
          </w:r>
          <w:r>
            <w:rPr>
              <w:noProof/>
            </w:rPr>
            <w:t>3</w:t>
          </w:r>
          <w:r w:rsidRPr="00BC115D">
            <w:fldChar w:fldCharType="end"/>
          </w:r>
          <w:r w:rsidRPr="00BC115D">
            <w:t>/</w:t>
          </w:r>
          <w:r w:rsidR="009C62C7">
            <w:fldChar w:fldCharType="begin"/>
          </w:r>
          <w:r w:rsidR="009C62C7">
            <w:instrText xml:space="preserve"> NUMPAGES   \* MERGEFORMAT </w:instrText>
          </w:r>
          <w:r w:rsidR="009C62C7">
            <w:fldChar w:fldCharType="separate"/>
          </w:r>
          <w:r>
            <w:rPr>
              <w:noProof/>
            </w:rPr>
            <w:t>6</w:t>
          </w:r>
          <w:r w:rsidR="009C62C7">
            <w:rPr>
              <w:noProof/>
            </w:rPr>
            <w:fldChar w:fldCharType="end"/>
          </w:r>
        </w:p>
      </w:tc>
    </w:tr>
  </w:tbl>
  <w:p w14:paraId="5DAA7E26" w14:textId="77777777" w:rsidR="00D92DBD" w:rsidRPr="00D50DDC" w:rsidRDefault="00D92DBD" w:rsidP="007E34DB">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92DBD" w:rsidRPr="00BC115D" w14:paraId="44EF2110" w14:textId="77777777" w:rsidTr="00986BDB">
      <w:tc>
        <w:tcPr>
          <w:tcW w:w="8647" w:type="dxa"/>
        </w:tcPr>
        <w:p w14:paraId="66C551FA" w14:textId="777847C8" w:rsidR="00D92DBD" w:rsidRPr="00BC115D" w:rsidRDefault="009C62C7" w:rsidP="007E34DB">
          <w:pPr>
            <w:pStyle w:val="Voettekst"/>
            <w:rPr>
              <w:noProof/>
            </w:rPr>
          </w:pPr>
          <w:r>
            <w:fldChar w:fldCharType="begin"/>
          </w:r>
          <w:r>
            <w:instrText xml:space="preserve"> STYLEREF  RapportTitel  \* MERGEFORMAT </w:instrText>
          </w:r>
          <w:r>
            <w:fldChar w:fldCharType="separate"/>
          </w:r>
          <w:r w:rsidRPr="009C62C7">
            <w:rPr>
              <w:b/>
              <w:bCs/>
              <w:noProof/>
            </w:rPr>
            <w:t xml:space="preserve">Raamovereenkomst </w:t>
          </w:r>
          <w:r>
            <w:rPr>
              <w:noProof/>
            </w:rPr>
            <w:t>Maaiwerkzaamheden IJmeer en-Markermeer</w:t>
          </w:r>
          <w:r>
            <w:rPr>
              <w:noProof/>
            </w:rPr>
            <w:fldChar w:fldCharType="end"/>
          </w:r>
          <w:r w:rsidR="00D92DBD">
            <w:t xml:space="preserve"> </w:t>
          </w:r>
          <w:r w:rsidR="00D92DBD" w:rsidRPr="00BC115D">
            <w:t xml:space="preserve">| </w:t>
          </w:r>
          <w:r w:rsidR="00D92DBD">
            <w:fldChar w:fldCharType="begin"/>
          </w:r>
          <w:r w:rsidR="00D92DBD">
            <w:instrText xml:space="preserve"> STYLEREF  RapportSubtitel  \* MERGEFORMAT </w:instrText>
          </w:r>
          <w:r w:rsidR="00D92DBD">
            <w:fldChar w:fldCharType="separate"/>
          </w:r>
          <w:r>
            <w:rPr>
              <w:b/>
              <w:bCs/>
              <w:noProof/>
            </w:rPr>
            <w:t>Fout! Geen tekst met de opgegeven stijl in het document.</w:t>
          </w:r>
          <w:r w:rsidR="00D92DBD">
            <w:rPr>
              <w:noProof/>
            </w:rPr>
            <w:fldChar w:fldCharType="end"/>
          </w:r>
          <w:r w:rsidR="00D92DBD">
            <w:fldChar w:fldCharType="begin"/>
          </w:r>
          <w:r w:rsidR="00D92DBD">
            <w:instrText xml:space="preserve"> STYLEREF  RapportDatum  \* MERGEFORMAT </w:instrText>
          </w:r>
          <w:r w:rsidR="00D92DBD">
            <w:rPr>
              <w:noProof/>
            </w:rPr>
            <w:fldChar w:fldCharType="end"/>
          </w:r>
        </w:p>
      </w:tc>
      <w:tc>
        <w:tcPr>
          <w:tcW w:w="652" w:type="dxa"/>
        </w:tcPr>
        <w:p w14:paraId="3AE6D7BC" w14:textId="77777777" w:rsidR="00D92DBD" w:rsidRDefault="00D92DBD" w:rsidP="007E34DB">
          <w:pPr>
            <w:pStyle w:val="Voettekst"/>
          </w:pPr>
          <w:r w:rsidRPr="00BC115D">
            <w:fldChar w:fldCharType="begin"/>
          </w:r>
          <w:r w:rsidRPr="00BC115D">
            <w:instrText xml:space="preserve"> PAGE  \* Arabic  \* MERGEFORMAT </w:instrText>
          </w:r>
          <w:r w:rsidRPr="00BC115D">
            <w:fldChar w:fldCharType="separate"/>
          </w:r>
          <w:r>
            <w:rPr>
              <w:noProof/>
            </w:rPr>
            <w:t>2</w:t>
          </w:r>
          <w:r w:rsidRPr="00BC115D">
            <w:fldChar w:fldCharType="end"/>
          </w:r>
          <w:r w:rsidRPr="00BC115D">
            <w:t>/</w:t>
          </w:r>
          <w:r w:rsidR="009C62C7">
            <w:fldChar w:fldCharType="begin"/>
          </w:r>
          <w:r w:rsidR="009C62C7">
            <w:instrText xml:space="preserve"> NUMPAGES   \* MERGEFORMAT </w:instrText>
          </w:r>
          <w:r w:rsidR="009C62C7">
            <w:fldChar w:fldCharType="separate"/>
          </w:r>
          <w:r>
            <w:rPr>
              <w:noProof/>
            </w:rPr>
            <w:t>6</w:t>
          </w:r>
          <w:r w:rsidR="009C62C7">
            <w:rPr>
              <w:noProof/>
            </w:rPr>
            <w:fldChar w:fldCharType="end"/>
          </w:r>
        </w:p>
      </w:tc>
    </w:tr>
  </w:tbl>
  <w:p w14:paraId="24D42D85" w14:textId="77777777" w:rsidR="00D92DBD" w:rsidRPr="00D50DDC" w:rsidRDefault="00D92DBD" w:rsidP="007E34DB">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BF99" w14:textId="77777777" w:rsidR="00D92DBD" w:rsidRPr="00D17014" w:rsidRDefault="00D92DBD" w:rsidP="007E34DB">
    <w:pPr>
      <w:pStyle w:val="Voet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92DBD" w:rsidRPr="00BC115D" w14:paraId="364C90E9" w14:textId="77777777" w:rsidTr="00986BDB">
      <w:tc>
        <w:tcPr>
          <w:tcW w:w="8647" w:type="dxa"/>
        </w:tcPr>
        <w:p w14:paraId="6C076C58" w14:textId="77777777" w:rsidR="00D92DBD" w:rsidRPr="00BC115D" w:rsidRDefault="00D92DBD" w:rsidP="007E34DB">
          <w:pPr>
            <w:pStyle w:val="Voettekst"/>
            <w:rPr>
              <w:noProof/>
            </w:rPr>
          </w:pPr>
        </w:p>
      </w:tc>
      <w:tc>
        <w:tcPr>
          <w:tcW w:w="652" w:type="dxa"/>
        </w:tcPr>
        <w:p w14:paraId="73D465A6" w14:textId="77777777" w:rsidR="00D92DBD" w:rsidRDefault="00D92DBD" w:rsidP="007E34DB">
          <w:pPr>
            <w:pStyle w:val="Voettekst"/>
          </w:pPr>
        </w:p>
      </w:tc>
    </w:tr>
  </w:tbl>
  <w:p w14:paraId="325FFB02" w14:textId="77777777" w:rsidR="00D92DBD" w:rsidRPr="00D50DDC" w:rsidRDefault="00D92DBD" w:rsidP="007E34DB">
    <w:pPr>
      <w:pStyle w:val="Voet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1F9C" w14:textId="77777777" w:rsidR="00D92DBD" w:rsidRPr="0086078F" w:rsidRDefault="00D92DBD" w:rsidP="007E34DB">
    <w:pPr>
      <w:pStyle w:val="Afzendernaam"/>
    </w:pPr>
    <w:r w:rsidRPr="00953D92">
      <w:t>Gemeente</w:t>
    </w:r>
    <w:r w:rsidRPr="0086078F">
      <w:t xml:space="preserve"> Hoorn</w:t>
    </w:r>
  </w:p>
  <w:p w14:paraId="24B693D7" w14:textId="77777777" w:rsidR="00D92DBD" w:rsidRPr="0086078F" w:rsidRDefault="00D92DBD" w:rsidP="007E34DB">
    <w:pPr>
      <w:pStyle w:val="Afzendergegevens"/>
    </w:pPr>
    <w:r w:rsidRPr="0086078F">
      <w:t>Nieuwe Steen 1</w:t>
    </w:r>
  </w:p>
  <w:p w14:paraId="0B5275BA" w14:textId="77777777" w:rsidR="00D92DBD" w:rsidRPr="0086078F" w:rsidRDefault="00D92DBD" w:rsidP="007E34DB">
    <w:pPr>
      <w:pStyle w:val="Afzendergegevens"/>
    </w:pPr>
    <w:r w:rsidRPr="0086078F">
      <w:t>Postbus 603</w:t>
    </w:r>
  </w:p>
  <w:p w14:paraId="757B1325" w14:textId="77777777" w:rsidR="00D92DBD" w:rsidRPr="0086078F" w:rsidRDefault="00D92DBD" w:rsidP="007E34DB">
    <w:pPr>
      <w:pStyle w:val="Afzendergegevens"/>
    </w:pPr>
    <w:r w:rsidRPr="0086078F">
      <w:t>1620 AR Hoorn</w:t>
    </w:r>
  </w:p>
  <w:p w14:paraId="0D9A6396" w14:textId="77777777" w:rsidR="00D92DBD" w:rsidRPr="0086078F" w:rsidRDefault="00D92DBD" w:rsidP="007E34DB">
    <w:pPr>
      <w:pStyle w:val="Afzendergegevens"/>
    </w:pPr>
    <w:r w:rsidRPr="0086078F">
      <w:t>T 0229 25 22 00</w:t>
    </w:r>
  </w:p>
  <w:p w14:paraId="76EB2FC1" w14:textId="77777777" w:rsidR="00D92DBD" w:rsidRDefault="00D92DBD" w:rsidP="007E34DB">
    <w:pPr>
      <w:pStyle w:val="Afzendergegevens"/>
    </w:pPr>
    <w:r w:rsidRPr="0086078F">
      <w:t>www.hoorn.nl</w:t>
    </w:r>
  </w:p>
  <w:p w14:paraId="3793FD25" w14:textId="77777777" w:rsidR="00D92DBD" w:rsidRDefault="00D92DBD" w:rsidP="007E34DB">
    <w:pPr>
      <w:pStyle w:val="Afzendergegevens"/>
    </w:pPr>
  </w:p>
  <w:p w14:paraId="43633BFF" w14:textId="77777777" w:rsidR="00D92DBD" w:rsidRDefault="00D92DBD" w:rsidP="007E34DB">
    <w:pPr>
      <w:pStyle w:val="Afzendergegevens"/>
    </w:pPr>
  </w:p>
  <w:p w14:paraId="51019162" w14:textId="77777777" w:rsidR="00D92DBD" w:rsidRPr="00D17014" w:rsidRDefault="00D92DBD" w:rsidP="007E34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FFC3" w14:textId="77777777" w:rsidR="00D92DBD" w:rsidRDefault="00D92DBD" w:rsidP="007E34DB">
      <w:r>
        <w:separator/>
      </w:r>
    </w:p>
  </w:footnote>
  <w:footnote w:type="continuationSeparator" w:id="0">
    <w:p w14:paraId="2879E30A" w14:textId="77777777" w:rsidR="00D92DBD" w:rsidRDefault="00D92DBD" w:rsidP="007E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5BD1" w14:textId="77777777" w:rsidR="00D92DBD" w:rsidRDefault="00D92DB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8405" w14:textId="77777777" w:rsidR="00D92DBD" w:rsidRDefault="00D92DBD" w:rsidP="007E34DB">
    <w:r>
      <w:rPr>
        <w:noProof/>
        <w:lang w:eastAsia="nl-NL"/>
      </w:rPr>
      <w:drawing>
        <wp:anchor distT="0" distB="0" distL="114300" distR="114300" simplePos="0" relativeHeight="251657216" behindDoc="1" locked="0" layoutInCell="1" allowOverlap="1" wp14:anchorId="7498E971" wp14:editId="29408891">
          <wp:simplePos x="0" y="0"/>
          <wp:positionH relativeFrom="page">
            <wp:posOffset>784860</wp:posOffset>
          </wp:positionH>
          <wp:positionV relativeFrom="page">
            <wp:posOffset>97155</wp:posOffset>
          </wp:positionV>
          <wp:extent cx="1817280" cy="1281600"/>
          <wp:effectExtent l="0" t="0" r="0" b="0"/>
          <wp:wrapNone/>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gemeentehoorn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7280" cy="128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761C" w14:textId="77777777" w:rsidR="00D92DBD" w:rsidRDefault="00D92DBD" w:rsidP="007E34DB">
    <w:r>
      <w:rPr>
        <w:noProof/>
        <w:lang w:eastAsia="nl-NL"/>
      </w:rPr>
      <w:drawing>
        <wp:anchor distT="0" distB="0" distL="114300" distR="114300" simplePos="0" relativeHeight="251661312" behindDoc="1" locked="0" layoutInCell="1" allowOverlap="1" wp14:anchorId="2BC3E789" wp14:editId="159649D7">
          <wp:simplePos x="0" y="0"/>
          <wp:positionH relativeFrom="page">
            <wp:posOffset>891540</wp:posOffset>
          </wp:positionH>
          <wp:positionV relativeFrom="page">
            <wp:posOffset>468630</wp:posOffset>
          </wp:positionV>
          <wp:extent cx="1619885" cy="704215"/>
          <wp:effectExtent l="0" t="0" r="0" b="635"/>
          <wp:wrapNone/>
          <wp:docPr id="17" name="Afbeelding 17" descr="R:\Projecten\403_TID_HOORN_HUISSTIJL\van_tid\Hoorn_merk-1_volledig-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Hoorn_merk-1_volledig-wi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704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mc:AlternateContent>
        <mc:Choice Requires="wps">
          <w:drawing>
            <wp:anchor distT="0" distB="0" distL="114300" distR="114300" simplePos="0" relativeHeight="251655168" behindDoc="1" locked="0" layoutInCell="1" allowOverlap="1" wp14:anchorId="419B7321" wp14:editId="039C9168">
              <wp:simplePos x="0" y="0"/>
              <wp:positionH relativeFrom="page">
                <wp:posOffset>323850</wp:posOffset>
              </wp:positionH>
              <wp:positionV relativeFrom="page">
                <wp:posOffset>323850</wp:posOffset>
              </wp:positionV>
              <wp:extent cx="6912000" cy="10043640"/>
              <wp:effectExtent l="0" t="0" r="3175" b="0"/>
              <wp:wrapNone/>
              <wp:docPr id="5" name="Rechthoek 5"/>
              <wp:cNvGraphicFramePr/>
              <a:graphic xmlns:a="http://schemas.openxmlformats.org/drawingml/2006/main">
                <a:graphicData uri="http://schemas.microsoft.com/office/word/2010/wordprocessingShape">
                  <wps:wsp>
                    <wps:cNvSpPr/>
                    <wps:spPr>
                      <a:xfrm>
                        <a:off x="0" y="0"/>
                        <a:ext cx="6912000" cy="10043640"/>
                      </a:xfrm>
                      <a:prstGeom prst="rect">
                        <a:avLst/>
                      </a:prstGeom>
                      <a:solidFill>
                        <a:srgbClr val="CA46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27A283" id="Rechthoek 5" o:spid="_x0000_s1026" style="position:absolute;margin-left:25.5pt;margin-top:25.5pt;width:544.25pt;height:79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" fillcolor="#ca464c" stroked="f" strokeweight="2p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F4CD" w14:textId="77777777" w:rsidR="00D92DBD" w:rsidRDefault="00D92DBD" w:rsidP="007E34DB">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9D79" w14:textId="77777777" w:rsidR="00D92DBD" w:rsidRDefault="00D92DBD" w:rsidP="007E34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0149B" w14:textId="77777777" w:rsidR="00D92DBD" w:rsidRDefault="00D92DBD" w:rsidP="007E34DB">
    <w:r>
      <w:rPr>
        <w:noProof/>
        <w:lang w:eastAsia="nl-NL"/>
      </w:rPr>
      <w:drawing>
        <wp:anchor distT="0" distB="0" distL="114300" distR="114300" simplePos="0" relativeHeight="251659264" behindDoc="1" locked="0" layoutInCell="1" allowOverlap="1" wp14:anchorId="28830325" wp14:editId="451C7D68">
          <wp:simplePos x="0" y="0"/>
          <wp:positionH relativeFrom="page">
            <wp:posOffset>784019</wp:posOffset>
          </wp:positionH>
          <wp:positionV relativeFrom="page">
            <wp:posOffset>96520</wp:posOffset>
          </wp:positionV>
          <wp:extent cx="1817563" cy="12816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gemeentehoorn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7563" cy="128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8E914" w14:textId="77777777" w:rsidR="00D92DBD" w:rsidRDefault="00D92DBD" w:rsidP="007E34DB">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F372" w14:textId="77777777" w:rsidR="00D92DBD" w:rsidRPr="00D17014" w:rsidRDefault="00D92DBD" w:rsidP="007E34DB">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38B69" w14:textId="77777777" w:rsidR="00D92DBD" w:rsidRDefault="00D92DBD" w:rsidP="007E34DB">
    <w:pPr>
      <w:pStyle w:val="Koptekst"/>
    </w:pPr>
    <w:r>
      <w:rPr>
        <w:noProof/>
        <w:lang w:eastAsia="nl-NL"/>
      </w:rPr>
      <mc:AlternateContent>
        <mc:Choice Requires="wps">
          <w:drawing>
            <wp:anchor distT="0" distB="0" distL="114300" distR="114300" simplePos="0" relativeHeight="251662336" behindDoc="1" locked="0" layoutInCell="1" allowOverlap="1" wp14:anchorId="7103C5E3" wp14:editId="38CB7DC4">
              <wp:simplePos x="0" y="0"/>
              <wp:positionH relativeFrom="page">
                <wp:posOffset>323850</wp:posOffset>
              </wp:positionH>
              <wp:positionV relativeFrom="page">
                <wp:posOffset>323850</wp:posOffset>
              </wp:positionV>
              <wp:extent cx="6912000" cy="10043280"/>
              <wp:effectExtent l="0" t="0" r="3175" b="0"/>
              <wp:wrapNone/>
              <wp:docPr id="6" name="Rechthoek 6"/>
              <wp:cNvGraphicFramePr/>
              <a:graphic xmlns:a="http://schemas.openxmlformats.org/drawingml/2006/main">
                <a:graphicData uri="http://schemas.microsoft.com/office/word/2010/wordprocessingShape">
                  <wps:wsp>
                    <wps:cNvSpPr/>
                    <wps:spPr>
                      <a:xfrm>
                        <a:off x="0" y="0"/>
                        <a:ext cx="6912000" cy="10043280"/>
                      </a:xfrm>
                      <a:prstGeom prst="rect">
                        <a:avLst/>
                      </a:prstGeom>
                      <a:solidFill>
                        <a:srgbClr val="CA46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DCF6F" id="Rechthoek 6" o:spid="_x0000_s1026" style="position:absolute;margin-left:25.5pt;margin-top:25.5pt;width:544.25pt;height:790.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" fillcolor="#ca464c" stroked="f" strokeweight="2pt">
              <w10:wrap anchorx="page" anchory="page"/>
            </v:rect>
          </w:pict>
        </mc:Fallback>
      </mc:AlternateContent>
    </w:r>
  </w:p>
  <w:p w14:paraId="32E7FD15" w14:textId="77777777" w:rsidR="00D92DBD" w:rsidRDefault="00D92DBD" w:rsidP="007E3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057D"/>
    <w:multiLevelType w:val="hybridMultilevel"/>
    <w:tmpl w:val="23B2A9AE"/>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675AD9"/>
    <w:multiLevelType w:val="hybridMultilevel"/>
    <w:tmpl w:val="45CE57AA"/>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DBF14C4"/>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1593BD0"/>
    <w:multiLevelType w:val="hybridMultilevel"/>
    <w:tmpl w:val="AF3C04FA"/>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B4C564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AA02A0"/>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E7C2E00"/>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1BD1A83"/>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20B45FA"/>
    <w:multiLevelType w:val="hybridMultilevel"/>
    <w:tmpl w:val="193C574E"/>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D266E6"/>
    <w:multiLevelType w:val="hybridMultilevel"/>
    <w:tmpl w:val="14684C12"/>
    <w:lvl w:ilvl="0" w:tplc="2F38C77A">
      <w:start w:val="1"/>
      <w:numFmt w:val="decimal"/>
      <w:pStyle w:val="Opsomnummer1"/>
      <w:lvlText w:val="%1"/>
      <w:lvlJc w:val="left"/>
      <w:pPr>
        <w:ind w:left="360" w:hanging="360"/>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5EE5AD7"/>
    <w:multiLevelType w:val="hybridMultilevel"/>
    <w:tmpl w:val="5012184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484221"/>
    <w:multiLevelType w:val="hybridMultilevel"/>
    <w:tmpl w:val="231C5EAA"/>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4321B9E"/>
    <w:multiLevelType w:val="hybridMultilevel"/>
    <w:tmpl w:val="DB389B20"/>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357226F0"/>
    <w:multiLevelType w:val="hybridMultilevel"/>
    <w:tmpl w:val="460230FE"/>
    <w:lvl w:ilvl="0" w:tplc="E53CB810">
      <w:start w:val="1"/>
      <w:numFmt w:val="decimal"/>
      <w:pStyle w:val="Kop3"/>
      <w:lvlText w:val="Artikel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BA6146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F1F4B3F"/>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F5902FF"/>
    <w:multiLevelType w:val="hybridMultilevel"/>
    <w:tmpl w:val="3A6C8C3A"/>
    <w:lvl w:ilvl="0" w:tplc="D944B75C">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350451"/>
    <w:multiLevelType w:val="hybridMultilevel"/>
    <w:tmpl w:val="AAD66944"/>
    <w:lvl w:ilvl="0" w:tplc="04130019">
      <w:start w:val="1"/>
      <w:numFmt w:val="lowerLetter"/>
      <w:lvlText w:val="%1."/>
      <w:lvlJc w:val="left"/>
      <w:pPr>
        <w:ind w:left="1068" w:hanging="360"/>
      </w:pPr>
      <w:rPr>
        <w:rFonts w:hint="default"/>
        <w:color w:val="auto"/>
      </w:rPr>
    </w:lvl>
    <w:lvl w:ilvl="1" w:tplc="85CAF712">
      <w:start w:val="1"/>
      <w:numFmt w:val="bullet"/>
      <w:lvlText w:val="-"/>
      <w:lvlJc w:val="left"/>
      <w:pPr>
        <w:ind w:left="1788" w:hanging="360"/>
      </w:pPr>
      <w:rPr>
        <w:rFonts w:ascii="Calibri" w:eastAsia="Times New Roman" w:hAnsi="Calibri"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445D6E55"/>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698537B"/>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A98331B"/>
    <w:multiLevelType w:val="multilevel"/>
    <w:tmpl w:val="C7AA7332"/>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4)"/>
      <w:lvlJc w:val="left"/>
      <w:pPr>
        <w:ind w:left="794" w:hanging="794"/>
      </w:pPr>
      <w:rPr>
        <w:rFonts w:hint="default"/>
      </w:rPr>
    </w:lvl>
    <w:lvl w:ilvl="4">
      <w:start w:val="1"/>
      <w:numFmt w:val="lowerLetter"/>
      <w:lvlText w:val="(%5)"/>
      <w:lvlJc w:val="left"/>
      <w:pPr>
        <w:ind w:left="794" w:hanging="794"/>
      </w:pPr>
      <w:rPr>
        <w:rFonts w:hint="default"/>
      </w:rPr>
    </w:lvl>
    <w:lvl w:ilvl="5">
      <w:start w:val="1"/>
      <w:numFmt w:val="lowerRoman"/>
      <w:lvlText w:val="(%6)"/>
      <w:lvlJc w:val="left"/>
      <w:pPr>
        <w:ind w:left="794" w:hanging="794"/>
      </w:pPr>
      <w:rPr>
        <w:rFonts w:hint="default"/>
      </w:rPr>
    </w:lvl>
    <w:lvl w:ilvl="6">
      <w:start w:val="1"/>
      <w:numFmt w:val="decimal"/>
      <w:lvlText w:val="%7."/>
      <w:lvlJc w:val="left"/>
      <w:pPr>
        <w:ind w:left="794" w:hanging="794"/>
      </w:pPr>
      <w:rPr>
        <w:rFonts w:hint="default"/>
      </w:rPr>
    </w:lvl>
    <w:lvl w:ilvl="7">
      <w:start w:val="1"/>
      <w:numFmt w:val="lowerLetter"/>
      <w:lvlText w:val="%8."/>
      <w:lvlJc w:val="left"/>
      <w:pPr>
        <w:ind w:left="794" w:hanging="794"/>
      </w:pPr>
      <w:rPr>
        <w:rFonts w:hint="default"/>
      </w:rPr>
    </w:lvl>
    <w:lvl w:ilvl="8">
      <w:start w:val="1"/>
      <w:numFmt w:val="lowerRoman"/>
      <w:lvlText w:val="%9."/>
      <w:lvlJc w:val="left"/>
      <w:pPr>
        <w:ind w:left="794" w:hanging="794"/>
      </w:pPr>
      <w:rPr>
        <w:rFonts w:hint="default"/>
      </w:rPr>
    </w:lvl>
  </w:abstractNum>
  <w:abstractNum w:abstractNumId="21" w15:restartNumberingAfterBreak="0">
    <w:nsid w:val="5DBA0223"/>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F394856"/>
    <w:multiLevelType w:val="hybridMultilevel"/>
    <w:tmpl w:val="65C4A2B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BA30AD4"/>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C792473"/>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75417E6"/>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7B7452FC"/>
    <w:multiLevelType w:val="hybridMultilevel"/>
    <w:tmpl w:val="89921490"/>
    <w:lvl w:ilvl="0" w:tplc="AA308FAA">
      <w:start w:val="1"/>
      <w:numFmt w:val="bullet"/>
      <w:pStyle w:val="Opsomteken2"/>
      <w:lvlText w:val="–"/>
      <w:lvlJc w:val="left"/>
      <w:pPr>
        <w:ind w:left="890" w:hanging="360"/>
      </w:pPr>
      <w:rPr>
        <w:rFonts w:ascii="Arial" w:hAnsi="Aria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27" w15:restartNumberingAfterBreak="0">
    <w:nsid w:val="7D23714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26"/>
  </w:num>
  <w:num w:numId="3">
    <w:abstractNumId w:val="9"/>
  </w:num>
  <w:num w:numId="4">
    <w:abstractNumId w:val="20"/>
  </w:num>
  <w:num w:numId="5">
    <w:abstractNumId w:val="9"/>
    <w:lvlOverride w:ilvl="0">
      <w:startOverride w:val="1"/>
    </w:lvlOverride>
  </w:num>
  <w:num w:numId="6">
    <w:abstractNumId w:val="18"/>
  </w:num>
  <w:num w:numId="7">
    <w:abstractNumId w:val="11"/>
  </w:num>
  <w:num w:numId="8">
    <w:abstractNumId w:val="22"/>
  </w:num>
  <w:num w:numId="9">
    <w:abstractNumId w:val="12"/>
  </w:num>
  <w:num w:numId="10">
    <w:abstractNumId w:val="8"/>
  </w:num>
  <w:num w:numId="11">
    <w:abstractNumId w:val="14"/>
  </w:num>
  <w:num w:numId="12">
    <w:abstractNumId w:val="19"/>
  </w:num>
  <w:num w:numId="13">
    <w:abstractNumId w:val="23"/>
  </w:num>
  <w:num w:numId="14">
    <w:abstractNumId w:val="6"/>
  </w:num>
  <w:num w:numId="15">
    <w:abstractNumId w:val="27"/>
  </w:num>
  <w:num w:numId="16">
    <w:abstractNumId w:val="15"/>
  </w:num>
  <w:num w:numId="17">
    <w:abstractNumId w:val="4"/>
  </w:num>
  <w:num w:numId="18">
    <w:abstractNumId w:val="10"/>
  </w:num>
  <w:num w:numId="19">
    <w:abstractNumId w:val="25"/>
  </w:num>
  <w:num w:numId="20">
    <w:abstractNumId w:val="2"/>
  </w:num>
  <w:num w:numId="21">
    <w:abstractNumId w:val="21"/>
  </w:num>
  <w:num w:numId="22">
    <w:abstractNumId w:val="5"/>
  </w:num>
  <w:num w:numId="23">
    <w:abstractNumId w:val="24"/>
  </w:num>
  <w:num w:numId="24">
    <w:abstractNumId w:val="0"/>
  </w:num>
  <w:num w:numId="25">
    <w:abstractNumId w:val="3"/>
  </w:num>
  <w:num w:numId="26">
    <w:abstractNumId w:val="17"/>
  </w:num>
  <w:num w:numId="27">
    <w:abstractNumId w:val="7"/>
  </w:num>
  <w:num w:numId="28">
    <w:abstractNumId w:val="1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DB"/>
    <w:rsid w:val="00011341"/>
    <w:rsid w:val="0002380E"/>
    <w:rsid w:val="0002594E"/>
    <w:rsid w:val="000742B1"/>
    <w:rsid w:val="000852A2"/>
    <w:rsid w:val="00085D90"/>
    <w:rsid w:val="000B0456"/>
    <w:rsid w:val="000B6ECA"/>
    <w:rsid w:val="000E508E"/>
    <w:rsid w:val="000F4A15"/>
    <w:rsid w:val="001203E0"/>
    <w:rsid w:val="001207B6"/>
    <w:rsid w:val="0013332D"/>
    <w:rsid w:val="001642CE"/>
    <w:rsid w:val="001B1CE5"/>
    <w:rsid w:val="001C1C4D"/>
    <w:rsid w:val="001C6537"/>
    <w:rsid w:val="001E3C7A"/>
    <w:rsid w:val="002018EB"/>
    <w:rsid w:val="0022362D"/>
    <w:rsid w:val="00257771"/>
    <w:rsid w:val="002D7A5F"/>
    <w:rsid w:val="003073EA"/>
    <w:rsid w:val="003D0C03"/>
    <w:rsid w:val="003D10FE"/>
    <w:rsid w:val="003D3852"/>
    <w:rsid w:val="003D4DC5"/>
    <w:rsid w:val="004016EB"/>
    <w:rsid w:val="00436FAE"/>
    <w:rsid w:val="00447C23"/>
    <w:rsid w:val="00447D85"/>
    <w:rsid w:val="004825C3"/>
    <w:rsid w:val="00486118"/>
    <w:rsid w:val="004A7925"/>
    <w:rsid w:val="005451C0"/>
    <w:rsid w:val="005646B6"/>
    <w:rsid w:val="00592121"/>
    <w:rsid w:val="005A1A5E"/>
    <w:rsid w:val="005C2A23"/>
    <w:rsid w:val="005C45E8"/>
    <w:rsid w:val="005C7C8C"/>
    <w:rsid w:val="005E09B4"/>
    <w:rsid w:val="005E0EF0"/>
    <w:rsid w:val="005F01EA"/>
    <w:rsid w:val="00615447"/>
    <w:rsid w:val="00615815"/>
    <w:rsid w:val="00633335"/>
    <w:rsid w:val="00637AA8"/>
    <w:rsid w:val="00642085"/>
    <w:rsid w:val="006E089F"/>
    <w:rsid w:val="006F001D"/>
    <w:rsid w:val="006F26D4"/>
    <w:rsid w:val="006F6A08"/>
    <w:rsid w:val="006F77E3"/>
    <w:rsid w:val="006F7D14"/>
    <w:rsid w:val="007543D7"/>
    <w:rsid w:val="00754F36"/>
    <w:rsid w:val="007702A5"/>
    <w:rsid w:val="007712BC"/>
    <w:rsid w:val="007B568B"/>
    <w:rsid w:val="007E34DB"/>
    <w:rsid w:val="0086078F"/>
    <w:rsid w:val="00861A83"/>
    <w:rsid w:val="0089540E"/>
    <w:rsid w:val="008B05BE"/>
    <w:rsid w:val="00923C23"/>
    <w:rsid w:val="0093722B"/>
    <w:rsid w:val="00953D92"/>
    <w:rsid w:val="00972656"/>
    <w:rsid w:val="00986BDB"/>
    <w:rsid w:val="009A1B7B"/>
    <w:rsid w:val="009C62C7"/>
    <w:rsid w:val="00A2634A"/>
    <w:rsid w:val="00A369DF"/>
    <w:rsid w:val="00A41B7B"/>
    <w:rsid w:val="00AE06DA"/>
    <w:rsid w:val="00AF73BB"/>
    <w:rsid w:val="00B039A0"/>
    <w:rsid w:val="00B23261"/>
    <w:rsid w:val="00B26B68"/>
    <w:rsid w:val="00B35F4B"/>
    <w:rsid w:val="00B75A9D"/>
    <w:rsid w:val="00BC115D"/>
    <w:rsid w:val="00BC1350"/>
    <w:rsid w:val="00BD3C06"/>
    <w:rsid w:val="00BE445D"/>
    <w:rsid w:val="00C12028"/>
    <w:rsid w:val="00C13F97"/>
    <w:rsid w:val="00C156D1"/>
    <w:rsid w:val="00C457CD"/>
    <w:rsid w:val="00CB339E"/>
    <w:rsid w:val="00CD163E"/>
    <w:rsid w:val="00CD3549"/>
    <w:rsid w:val="00CF3999"/>
    <w:rsid w:val="00D17014"/>
    <w:rsid w:val="00D50DDC"/>
    <w:rsid w:val="00D52EE6"/>
    <w:rsid w:val="00D56160"/>
    <w:rsid w:val="00D753AE"/>
    <w:rsid w:val="00D8576F"/>
    <w:rsid w:val="00D92DBD"/>
    <w:rsid w:val="00DA53B4"/>
    <w:rsid w:val="00DA70E8"/>
    <w:rsid w:val="00DE67B4"/>
    <w:rsid w:val="00E01F2C"/>
    <w:rsid w:val="00E15C91"/>
    <w:rsid w:val="00E168B0"/>
    <w:rsid w:val="00E5048D"/>
    <w:rsid w:val="00E532AD"/>
    <w:rsid w:val="00E60DCD"/>
    <w:rsid w:val="00E80289"/>
    <w:rsid w:val="00EC3152"/>
    <w:rsid w:val="00ED1244"/>
    <w:rsid w:val="00EF7722"/>
    <w:rsid w:val="00F47C65"/>
    <w:rsid w:val="00F76425"/>
    <w:rsid w:val="00F85A94"/>
    <w:rsid w:val="00FA0037"/>
    <w:rsid w:val="00FB3B3F"/>
    <w:rsid w:val="00FD41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3035C03"/>
  <w15:docId w15:val="{6773F366-BF83-4DD1-B366-CB2DD579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E34DB"/>
    <w:pPr>
      <w:spacing w:after="0" w:line="255" w:lineRule="atLeast"/>
    </w:pPr>
    <w:rPr>
      <w:rFonts w:ascii="Arial" w:eastAsiaTheme="minorEastAsia" w:hAnsi="Arial" w:cs="Arial"/>
      <w:sz w:val="20"/>
    </w:rPr>
  </w:style>
  <w:style w:type="paragraph" w:styleId="Kop1">
    <w:name w:val="heading 1"/>
    <w:basedOn w:val="Standaard"/>
    <w:next w:val="Standaard"/>
    <w:link w:val="Kop1Char"/>
    <w:uiPriority w:val="9"/>
    <w:qFormat/>
    <w:rsid w:val="007E34DB"/>
    <w:pPr>
      <w:keepNext/>
      <w:keepLines/>
      <w:framePr w:wrap="notBeside" w:vAnchor="text" w:hAnchor="text" w:y="-198"/>
      <w:spacing w:after="360" w:line="510" w:lineRule="exact"/>
      <w:ind w:left="794" w:hanging="794"/>
      <w:outlineLvl w:val="0"/>
    </w:pPr>
    <w:rPr>
      <w:rFonts w:eastAsiaTheme="majorEastAsia" w:cstheme="majorBidi"/>
      <w:b/>
      <w:bCs/>
      <w:sz w:val="48"/>
      <w:szCs w:val="28"/>
    </w:rPr>
  </w:style>
  <w:style w:type="paragraph" w:styleId="Kop2">
    <w:name w:val="heading 2"/>
    <w:basedOn w:val="Standaard"/>
    <w:next w:val="Standaard"/>
    <w:link w:val="Kop2Char"/>
    <w:uiPriority w:val="9"/>
    <w:unhideWhenUsed/>
    <w:qFormat/>
    <w:rsid w:val="00F85A94"/>
    <w:pPr>
      <w:keepNext/>
      <w:keepLines/>
      <w:spacing w:before="510" w:line="383" w:lineRule="exact"/>
      <w:ind w:left="794" w:hanging="794"/>
      <w:outlineLvl w:val="1"/>
    </w:pPr>
    <w:rPr>
      <w:rFonts w:eastAsiaTheme="majorEastAsia" w:cstheme="majorBidi"/>
      <w:b/>
      <w:bCs/>
      <w:sz w:val="36"/>
      <w:szCs w:val="26"/>
    </w:rPr>
  </w:style>
  <w:style w:type="paragraph" w:styleId="Kop3">
    <w:name w:val="heading 3"/>
    <w:basedOn w:val="Standaard"/>
    <w:next w:val="Standaard"/>
    <w:link w:val="Kop3Char"/>
    <w:uiPriority w:val="9"/>
    <w:unhideWhenUsed/>
    <w:qFormat/>
    <w:rsid w:val="00F85A94"/>
    <w:pPr>
      <w:keepNext/>
      <w:keepLines/>
      <w:numPr>
        <w:numId w:val="28"/>
      </w:numPr>
      <w:spacing w:before="23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rsid w:val="00953D92"/>
    <w:rPr>
      <w:color w:val="FFFFFF" w:themeColor="background1"/>
      <w:szCs w:val="14"/>
    </w:rPr>
  </w:style>
  <w:style w:type="paragraph" w:customStyle="1" w:styleId="Afzendernaam">
    <w:name w:val="Afzendernaam"/>
    <w:basedOn w:val="Standaard"/>
    <w:next w:val="Afzendergegevens"/>
    <w:rsid w:val="00953D92"/>
    <w:rPr>
      <w:b/>
      <w:color w:val="FFFFFF" w:themeColor="background1"/>
      <w:szCs w:val="17"/>
    </w:rPr>
  </w:style>
  <w:style w:type="table" w:styleId="Tabelraster">
    <w:name w:val="Table Grid"/>
    <w:basedOn w:val="Standaardtabel"/>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rsid w:val="006F77E3"/>
    <w:rPr>
      <w:sz w:val="14"/>
      <w:szCs w:val="14"/>
    </w:rPr>
  </w:style>
  <w:style w:type="paragraph" w:customStyle="1" w:styleId="Zaaknummer">
    <w:name w:val="Zaaknummer"/>
    <w:basedOn w:val="Standaard"/>
    <w:next w:val="Standaard"/>
    <w:rsid w:val="008B05BE"/>
    <w:rPr>
      <w:b/>
      <w:sz w:val="17"/>
      <w:szCs w:val="17"/>
    </w:rPr>
  </w:style>
  <w:style w:type="paragraph" w:styleId="Geenafstand">
    <w:name w:val="No Spacing"/>
    <w:uiPriority w:val="1"/>
    <w:qFormat/>
    <w:rsid w:val="008B05BE"/>
    <w:pPr>
      <w:spacing w:after="0" w:line="240" w:lineRule="auto"/>
    </w:pPr>
    <w:rPr>
      <w:rFonts w:ascii="Arial" w:hAnsi="Arial"/>
      <w:sz w:val="20"/>
    </w:rPr>
  </w:style>
  <w:style w:type="paragraph" w:customStyle="1" w:styleId="Onderwerp">
    <w:name w:val="Onderwerp"/>
    <w:basedOn w:val="Standaard"/>
    <w:next w:val="Standaard"/>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rsid w:val="000B0456"/>
    <w:pPr>
      <w:spacing w:line="170" w:lineRule="atLeast"/>
    </w:pPr>
    <w:rPr>
      <w:i/>
      <w:sz w:val="14"/>
    </w:rPr>
  </w:style>
  <w:style w:type="paragraph" w:customStyle="1" w:styleId="PlaatsEnDatum">
    <w:name w:val="PlaatsEnDatum"/>
    <w:basedOn w:val="Standaard"/>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7E34DB"/>
    <w:rPr>
      <w:rFonts w:ascii="Arial" w:eastAsiaTheme="majorEastAsia" w:hAnsi="Arial" w:cstheme="majorBidi"/>
      <w:b/>
      <w:bCs/>
      <w:sz w:val="48"/>
      <w:szCs w:val="28"/>
    </w:rPr>
  </w:style>
  <w:style w:type="character" w:customStyle="1" w:styleId="Kop2Char">
    <w:name w:val="Kop 2 Char"/>
    <w:basedOn w:val="Standaardalinea-lettertype"/>
    <w:link w:val="Kop2"/>
    <w:uiPriority w:val="9"/>
    <w:rsid w:val="00F85A94"/>
    <w:rPr>
      <w:rFonts w:ascii="Arial" w:eastAsiaTheme="majorEastAsia" w:hAnsi="Arial" w:cstheme="majorBidi"/>
      <w:b/>
      <w:bCs/>
      <w:sz w:val="36"/>
      <w:szCs w:val="26"/>
    </w:rPr>
  </w:style>
  <w:style w:type="paragraph" w:customStyle="1" w:styleId="RapportSubtitel">
    <w:name w:val="RapportSubtitel"/>
    <w:basedOn w:val="Standaard"/>
    <w:rsid w:val="00C457CD"/>
    <w:pPr>
      <w:spacing w:line="766" w:lineRule="exact"/>
    </w:pPr>
    <w:rPr>
      <w:color w:val="FFFFFF" w:themeColor="background1"/>
      <w:sz w:val="72"/>
      <w:szCs w:val="72"/>
    </w:rPr>
  </w:style>
  <w:style w:type="paragraph" w:customStyle="1" w:styleId="RapportTitel">
    <w:name w:val="RapportTitel"/>
    <w:basedOn w:val="Standaard"/>
    <w:next w:val="RapportSubtitel"/>
    <w:rsid w:val="00C457CD"/>
    <w:pPr>
      <w:spacing w:line="766" w:lineRule="exact"/>
    </w:pPr>
    <w:rPr>
      <w:b/>
      <w:color w:val="FFFFFF" w:themeColor="background1"/>
      <w:sz w:val="72"/>
      <w:szCs w:val="72"/>
    </w:rPr>
  </w:style>
  <w:style w:type="paragraph" w:customStyle="1" w:styleId="Auteur">
    <w:name w:val="Auteur"/>
    <w:basedOn w:val="Standaard"/>
    <w:rsid w:val="00C457CD"/>
    <w:pPr>
      <w:spacing w:line="510" w:lineRule="atLeast"/>
    </w:pPr>
    <w:rPr>
      <w:color w:val="FFFFFF" w:themeColor="background1"/>
      <w:sz w:val="30"/>
      <w:szCs w:val="30"/>
    </w:rPr>
  </w:style>
  <w:style w:type="paragraph" w:customStyle="1" w:styleId="RapportDatum">
    <w:name w:val="RapportDatum"/>
    <w:basedOn w:val="Standaard"/>
    <w:next w:val="Standaard"/>
    <w:rsid w:val="00C457CD"/>
    <w:pPr>
      <w:spacing w:line="510" w:lineRule="atLeast"/>
    </w:pPr>
    <w:rPr>
      <w:color w:val="FFFFFF" w:themeColor="background1"/>
      <w:sz w:val="30"/>
      <w:szCs w:val="30"/>
    </w:rPr>
  </w:style>
  <w:style w:type="character" w:customStyle="1" w:styleId="Kop3Char">
    <w:name w:val="Kop 3 Char"/>
    <w:basedOn w:val="Standaardalinea-lettertype"/>
    <w:link w:val="Kop3"/>
    <w:uiPriority w:val="9"/>
    <w:rsid w:val="00F85A94"/>
    <w:rPr>
      <w:rFonts w:ascii="Arial" w:eastAsiaTheme="majorEastAsia" w:hAnsi="Arial" w:cstheme="majorBidi"/>
      <w:b/>
      <w:bCs/>
      <w:sz w:val="20"/>
    </w:rPr>
  </w:style>
  <w:style w:type="paragraph" w:styleId="Lijstalinea">
    <w:name w:val="List Paragraph"/>
    <w:basedOn w:val="Standaard"/>
    <w:uiPriority w:val="34"/>
    <w:qFormat/>
    <w:rsid w:val="002D7A5F"/>
    <w:pPr>
      <w:ind w:left="720"/>
      <w:contextualSpacing/>
    </w:pPr>
  </w:style>
  <w:style w:type="paragraph" w:customStyle="1" w:styleId="Opsomteken1">
    <w:name w:val="Opsomteken 1"/>
    <w:basedOn w:val="Lijstalinea"/>
    <w:qFormat/>
    <w:rsid w:val="002D7A5F"/>
    <w:pPr>
      <w:numPr>
        <w:numId w:val="1"/>
      </w:numPr>
      <w:ind w:left="170" w:hanging="170"/>
    </w:pPr>
  </w:style>
  <w:style w:type="paragraph" w:customStyle="1" w:styleId="Opsomteken2">
    <w:name w:val="Opsomteken 2"/>
    <w:basedOn w:val="Opsomteken1"/>
    <w:qFormat/>
    <w:rsid w:val="002D7A5F"/>
    <w:pPr>
      <w:numPr>
        <w:numId w:val="2"/>
      </w:numPr>
      <w:ind w:left="340" w:hanging="170"/>
    </w:pPr>
  </w:style>
  <w:style w:type="paragraph" w:customStyle="1" w:styleId="Opsomnummer1">
    <w:name w:val="Opsomnummer 1"/>
    <w:basedOn w:val="Lijstalinea"/>
    <w:qFormat/>
    <w:rsid w:val="00E01F2C"/>
    <w:pPr>
      <w:numPr>
        <w:numId w:val="3"/>
      </w:numPr>
    </w:pPr>
  </w:style>
  <w:style w:type="paragraph" w:styleId="Inhopg2">
    <w:name w:val="toc 2"/>
    <w:basedOn w:val="Standaard"/>
    <w:next w:val="Standaard"/>
    <w:autoRedefine/>
    <w:uiPriority w:val="39"/>
    <w:unhideWhenUsed/>
    <w:rsid w:val="00D52EE6"/>
    <w:pPr>
      <w:tabs>
        <w:tab w:val="left" w:pos="794"/>
        <w:tab w:val="right" w:leader="dot" w:pos="9287"/>
      </w:tabs>
      <w:spacing w:after="120"/>
      <w:ind w:left="794" w:hanging="794"/>
    </w:pPr>
  </w:style>
  <w:style w:type="paragraph" w:styleId="Inhopg1">
    <w:name w:val="toc 1"/>
    <w:basedOn w:val="Standaard"/>
    <w:next w:val="Standaard"/>
    <w:autoRedefine/>
    <w:uiPriority w:val="39"/>
    <w:unhideWhenUsed/>
    <w:rsid w:val="00D52EE6"/>
    <w:pPr>
      <w:tabs>
        <w:tab w:val="left" w:pos="794"/>
        <w:tab w:val="right" w:leader="dot" w:pos="9287"/>
      </w:tabs>
      <w:spacing w:before="255" w:after="120"/>
      <w:ind w:left="794" w:hanging="794"/>
    </w:pPr>
    <w:rPr>
      <w:b/>
    </w:rPr>
  </w:style>
  <w:style w:type="paragraph" w:customStyle="1" w:styleId="Voetnoot">
    <w:name w:val="Voetnoot"/>
    <w:basedOn w:val="Standaard"/>
    <w:next w:val="Standaard"/>
    <w:qFormat/>
    <w:rsid w:val="003D10FE"/>
    <w:pPr>
      <w:spacing w:line="170" w:lineRule="atLeast"/>
    </w:pPr>
    <w:rPr>
      <w:sz w:val="14"/>
      <w:szCs w:val="14"/>
    </w:rPr>
  </w:style>
  <w:style w:type="paragraph" w:customStyle="1" w:styleId="Tabelkop">
    <w:name w:val="Tabelkop"/>
    <w:basedOn w:val="Standaard"/>
    <w:qFormat/>
    <w:rsid w:val="003D10FE"/>
    <w:rPr>
      <w:b/>
      <w:sz w:val="17"/>
      <w:szCs w:val="17"/>
    </w:rPr>
  </w:style>
  <w:style w:type="paragraph" w:customStyle="1" w:styleId="Tabelsubkop">
    <w:name w:val="Tabelsubkop"/>
    <w:basedOn w:val="Standaard"/>
    <w:qFormat/>
    <w:rsid w:val="00BC115D"/>
    <w:pPr>
      <w:spacing w:line="227" w:lineRule="atLeast"/>
    </w:pPr>
    <w:rPr>
      <w:b/>
      <w:sz w:val="17"/>
      <w:szCs w:val="17"/>
    </w:rPr>
  </w:style>
  <w:style w:type="paragraph" w:customStyle="1" w:styleId="Tabeltekst">
    <w:name w:val="Tabeltekst"/>
    <w:basedOn w:val="Standaard"/>
    <w:qFormat/>
    <w:rsid w:val="003D10FE"/>
    <w:rPr>
      <w:sz w:val="17"/>
      <w:szCs w:val="17"/>
    </w:rPr>
  </w:style>
  <w:style w:type="paragraph" w:customStyle="1" w:styleId="Foto">
    <w:name w:val="Foto"/>
    <w:basedOn w:val="Standaard"/>
    <w:next w:val="Fotobijschrift"/>
    <w:qFormat/>
    <w:rsid w:val="000E508E"/>
    <w:pPr>
      <w:framePr w:w="5557" w:wrap="notBeside" w:vAnchor="text" w:hAnchor="text" w:y="1"/>
      <w:spacing w:before="255"/>
      <w:ind w:right="3725"/>
    </w:pPr>
  </w:style>
  <w:style w:type="paragraph" w:customStyle="1" w:styleId="Fotobijschrift">
    <w:name w:val="Fotobijschrift"/>
    <w:basedOn w:val="Standaard"/>
    <w:next w:val="Standaard"/>
    <w:qFormat/>
    <w:rsid w:val="0013332D"/>
    <w:rPr>
      <w:sz w:val="16"/>
    </w:rPr>
  </w:style>
  <w:style w:type="character" w:styleId="Tekstvantijdelijkeaanduiding">
    <w:name w:val="Placeholder Text"/>
    <w:basedOn w:val="Standaardalinea-lettertype"/>
    <w:uiPriority w:val="99"/>
    <w:semiHidden/>
    <w:rsid w:val="001642CE"/>
    <w:rPr>
      <w:color w:val="808080"/>
    </w:rPr>
  </w:style>
  <w:style w:type="character" w:styleId="Hyperlink">
    <w:name w:val="Hyperlink"/>
    <w:uiPriority w:val="99"/>
    <w:unhideWhenUsed/>
    <w:rsid w:val="007E34DB"/>
    <w:rPr>
      <w:color w:val="0000FF"/>
      <w:u w:val="single"/>
    </w:rPr>
  </w:style>
  <w:style w:type="paragraph" w:customStyle="1" w:styleId="Kop3zonderartikel">
    <w:name w:val="Kop 3 zonder artikel"/>
    <w:basedOn w:val="Kop3"/>
    <w:link w:val="Kop3zonderartikelChar"/>
    <w:qFormat/>
    <w:rsid w:val="007E34DB"/>
    <w:pPr>
      <w:numPr>
        <w:numId w:val="0"/>
      </w:numPr>
      <w:spacing w:before="240" w:after="60" w:line="240" w:lineRule="auto"/>
      <w:ind w:left="142" w:hanging="142"/>
    </w:pPr>
    <w:rPr>
      <w:rFonts w:ascii="Calibri" w:eastAsia="Times New Roman" w:hAnsi="Calibri" w:cstheme="minorHAnsi"/>
      <w:bCs w:val="0"/>
      <w:sz w:val="23"/>
      <w:szCs w:val="23"/>
      <w:lang w:val="x-none" w:eastAsia="x-none"/>
    </w:rPr>
  </w:style>
  <w:style w:type="character" w:customStyle="1" w:styleId="Kop3zonderartikelChar">
    <w:name w:val="Kop 3 zonder artikel Char"/>
    <w:basedOn w:val="Kop3Char"/>
    <w:link w:val="Kop3zonderartikel"/>
    <w:rsid w:val="007E34DB"/>
    <w:rPr>
      <w:rFonts w:ascii="Calibri" w:eastAsia="Times New Roman" w:hAnsi="Calibri" w:cstheme="minorHAnsi"/>
      <w:b/>
      <w:bCs w:val="0"/>
      <w:sz w:val="23"/>
      <w:szCs w:val="23"/>
      <w:lang w:val="x-none" w:eastAsia="x-none"/>
    </w:rPr>
  </w:style>
  <w:style w:type="paragraph" w:styleId="Inhopg3">
    <w:name w:val="toc 3"/>
    <w:basedOn w:val="Standaard"/>
    <w:next w:val="Standaard"/>
    <w:autoRedefine/>
    <w:uiPriority w:val="39"/>
    <w:unhideWhenUsed/>
    <w:rsid w:val="00D52EE6"/>
    <w:pPr>
      <w:spacing w:after="100"/>
      <w:ind w:left="400"/>
    </w:pPr>
  </w:style>
  <w:style w:type="character" w:styleId="Verwijzingopmerking">
    <w:name w:val="annotation reference"/>
    <w:basedOn w:val="Standaardalinea-lettertype"/>
    <w:uiPriority w:val="99"/>
    <w:semiHidden/>
    <w:unhideWhenUsed/>
    <w:rsid w:val="006E089F"/>
    <w:rPr>
      <w:sz w:val="16"/>
      <w:szCs w:val="16"/>
    </w:rPr>
  </w:style>
  <w:style w:type="paragraph" w:styleId="Tekstopmerking">
    <w:name w:val="annotation text"/>
    <w:basedOn w:val="Standaard"/>
    <w:link w:val="TekstopmerkingChar"/>
    <w:uiPriority w:val="99"/>
    <w:semiHidden/>
    <w:unhideWhenUsed/>
    <w:rsid w:val="006E089F"/>
    <w:pPr>
      <w:spacing w:line="240" w:lineRule="auto"/>
    </w:pPr>
    <w:rPr>
      <w:szCs w:val="20"/>
    </w:rPr>
  </w:style>
  <w:style w:type="character" w:customStyle="1" w:styleId="TekstopmerkingChar">
    <w:name w:val="Tekst opmerking Char"/>
    <w:basedOn w:val="Standaardalinea-lettertype"/>
    <w:link w:val="Tekstopmerking"/>
    <w:uiPriority w:val="99"/>
    <w:semiHidden/>
    <w:rsid w:val="006E089F"/>
    <w:rPr>
      <w:rFonts w:ascii="Arial" w:eastAsiaTheme="minorEastAsia"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6E089F"/>
    <w:rPr>
      <w:b/>
      <w:bCs/>
    </w:rPr>
  </w:style>
  <w:style w:type="character" w:customStyle="1" w:styleId="OnderwerpvanopmerkingChar">
    <w:name w:val="Onderwerp van opmerking Char"/>
    <w:basedOn w:val="TekstopmerkingChar"/>
    <w:link w:val="Onderwerpvanopmerking"/>
    <w:uiPriority w:val="99"/>
    <w:semiHidden/>
    <w:rsid w:val="006E089F"/>
    <w:rPr>
      <w:rFonts w:ascii="Arial" w:eastAsiaTheme="minorEastAsia"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nzanten\Downloads\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052BDD-F126-448E-923A-FA1B35B7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86</TotalTime>
  <Pages>8</Pages>
  <Words>2772</Words>
  <Characters>15247</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Zanten, Marja van</dc:creator>
  <cp:lastModifiedBy>Haring, Bart</cp:lastModifiedBy>
  <cp:revision>10</cp:revision>
  <cp:lastPrinted>2017-09-06T08:56:00Z</cp:lastPrinted>
  <dcterms:created xsi:type="dcterms:W3CDTF">2021-02-09T11:02:00Z</dcterms:created>
  <dcterms:modified xsi:type="dcterms:W3CDTF">2021-04-28T12:49:00Z</dcterms:modified>
</cp:coreProperties>
</file>